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5C" w:rsidRPr="00236A5C" w:rsidRDefault="00236A5C" w:rsidP="00236A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236A5C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236A5C" w:rsidRPr="00236A5C" w:rsidRDefault="00236A5C" w:rsidP="00236A5C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236A5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236A5C" w:rsidRPr="00236A5C" w:rsidRDefault="00236A5C" w:rsidP="00236A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236A5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236A5C" w:rsidRPr="00236A5C" w:rsidRDefault="00236A5C" w:rsidP="00236A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236A5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236A5C" w:rsidRPr="00236A5C" w:rsidRDefault="00236A5C" w:rsidP="00236A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236A5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236A5C" w:rsidRPr="00236A5C" w:rsidRDefault="00236A5C" w:rsidP="00236A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36A5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236A5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236A5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236A5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236A5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236A5C" w:rsidRPr="00236A5C" w:rsidRDefault="00236A5C" w:rsidP="00236A5C">
      <w:pPr>
        <w:rPr>
          <w:rFonts w:ascii="Arial" w:eastAsia="Calibri" w:hAnsi="Arial" w:cs="Arial"/>
        </w:rPr>
      </w:pPr>
    </w:p>
    <w:p w:rsidR="00236A5C" w:rsidRPr="00236A5C" w:rsidRDefault="00236A5C" w:rsidP="00236A5C">
      <w:pPr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236A5C">
        <w:rPr>
          <w:rFonts w:ascii="Arial" w:eastAsia="Calibri" w:hAnsi="Arial" w:cs="Arial"/>
        </w:rPr>
        <w:t xml:space="preserve">                                                      </w:t>
      </w:r>
      <w:r w:rsidR="00041330">
        <w:rPr>
          <w:rFonts w:ascii="Arial" w:eastAsia="Calibri" w:hAnsi="Arial" w:cs="Arial"/>
        </w:rPr>
        <w:t xml:space="preserve">                 Приложение  № 1.3 к  А</w:t>
      </w:r>
      <w:r w:rsidRPr="00236A5C">
        <w:rPr>
          <w:rFonts w:ascii="Arial" w:eastAsia="Calibri" w:hAnsi="Arial" w:cs="Arial"/>
        </w:rPr>
        <w:t xml:space="preserve">ОП                                                        профессионального обучения  и социально </w:t>
      </w:r>
    </w:p>
    <w:p w:rsidR="00236A5C" w:rsidRPr="00236A5C" w:rsidRDefault="00236A5C" w:rsidP="00236A5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236A5C">
        <w:rPr>
          <w:rFonts w:ascii="Arial" w:eastAsia="Calibri" w:hAnsi="Arial" w:cs="Arial"/>
        </w:rPr>
        <w:t xml:space="preserve">профессиональной адаптации </w:t>
      </w:r>
      <w:r w:rsidRPr="00236A5C">
        <w:rPr>
          <w:rFonts w:ascii="Arial" w:eastAsia="Calibri" w:hAnsi="Arial" w:cs="Arial"/>
        </w:rPr>
        <w:br/>
        <w:t xml:space="preserve">по профессии </w:t>
      </w:r>
      <w:r w:rsidRPr="00236A5C">
        <w:rPr>
          <w:rFonts w:ascii="Arial" w:eastAsia="Calibri" w:hAnsi="Arial" w:cs="Arial"/>
          <w:u w:val="single"/>
        </w:rPr>
        <w:t>19727 Штукатур</w:t>
      </w:r>
    </w:p>
    <w:p w:rsidR="00236A5C" w:rsidRPr="00236A5C" w:rsidRDefault="00236A5C" w:rsidP="00236A5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236A5C">
        <w:rPr>
          <w:rFonts w:ascii="Arial" w:eastAsia="Calibri" w:hAnsi="Arial" w:cs="Arial"/>
          <w:u w:val="single"/>
        </w:rPr>
        <w:t xml:space="preserve">17530 Рабочий зеленого  </w:t>
      </w:r>
      <w:r w:rsidR="003254F4">
        <w:rPr>
          <w:rFonts w:ascii="Arial" w:eastAsia="Calibri" w:hAnsi="Arial" w:cs="Arial"/>
          <w:u w:val="single"/>
        </w:rPr>
        <w:t>хозяйства</w:t>
      </w:r>
    </w:p>
    <w:p w:rsidR="00236A5C" w:rsidRPr="00236A5C" w:rsidRDefault="00236A5C" w:rsidP="00236A5C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236A5C" w:rsidRPr="00236A5C" w:rsidRDefault="00236A5C" w:rsidP="00236A5C">
      <w:pPr>
        <w:rPr>
          <w:rFonts w:ascii="Arial" w:eastAsia="Calibri" w:hAnsi="Arial" w:cs="Arial"/>
        </w:rPr>
      </w:pPr>
    </w:p>
    <w:p w:rsidR="00236A5C" w:rsidRDefault="00236A5C" w:rsidP="00236A5C">
      <w:pPr>
        <w:rPr>
          <w:rFonts w:ascii="Arial" w:eastAsia="Calibri" w:hAnsi="Arial" w:cs="Arial"/>
        </w:rPr>
      </w:pPr>
    </w:p>
    <w:p w:rsidR="00236A5C" w:rsidRPr="00236A5C" w:rsidRDefault="00236A5C" w:rsidP="00236A5C">
      <w:pPr>
        <w:rPr>
          <w:rFonts w:ascii="Arial" w:eastAsia="Calibri" w:hAnsi="Arial" w:cs="Arial"/>
        </w:rPr>
      </w:pPr>
    </w:p>
    <w:p w:rsidR="00236A5C" w:rsidRPr="00236A5C" w:rsidRDefault="00236A5C" w:rsidP="00236A5C">
      <w:pPr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236A5C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236A5C" w:rsidRPr="00236A5C" w:rsidRDefault="00777A28" w:rsidP="00236A5C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ОП</w:t>
      </w:r>
      <w:r w:rsidR="00236A5C" w:rsidRPr="00236A5C">
        <w:rPr>
          <w:rFonts w:ascii="Arial" w:eastAsia="Calibri" w:hAnsi="Arial" w:cs="Arial"/>
          <w:b/>
          <w:bCs/>
          <w:sz w:val="28"/>
          <w:szCs w:val="28"/>
          <w:u w:val="single"/>
        </w:rPr>
        <w:t>.03. Общая физическая подготовка</w:t>
      </w: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Pr="00236A5C" w:rsidRDefault="00236A5C" w:rsidP="00236A5C">
      <w:pPr>
        <w:tabs>
          <w:tab w:val="left" w:pos="3108"/>
        </w:tabs>
        <w:rPr>
          <w:rFonts w:ascii="Arial" w:eastAsia="Calibri" w:hAnsi="Arial" w:cs="Arial"/>
        </w:rPr>
      </w:pPr>
    </w:p>
    <w:p w:rsidR="00236A5C" w:rsidRDefault="00041330" w:rsidP="003254F4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3254F4" w:rsidRPr="00236A5C" w:rsidRDefault="003254F4" w:rsidP="00236A5C">
      <w:pPr>
        <w:tabs>
          <w:tab w:val="left" w:pos="3108"/>
        </w:tabs>
        <w:rPr>
          <w:rFonts w:ascii="Arial" w:eastAsia="Calibri" w:hAnsi="Arial" w:cs="Arial"/>
          <w:b/>
        </w:rPr>
      </w:pPr>
    </w:p>
    <w:p w:rsidR="00152A37" w:rsidRPr="00152A37" w:rsidRDefault="004C187B" w:rsidP="00152A37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81DB3"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r w:rsidR="00152A37" w:rsidRPr="00152A37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152A37" w:rsidRPr="00152A37" w:rsidRDefault="00152A37" w:rsidP="00152A37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</w:rPr>
      </w:pPr>
      <w:r w:rsidRPr="00152A37">
        <w:rPr>
          <w:rFonts w:ascii="Arial" w:eastAsia="Calibri" w:hAnsi="Arial" w:cs="Arial"/>
          <w:bCs/>
          <w:sz w:val="24"/>
          <w:szCs w:val="24"/>
          <w:u w:val="single"/>
        </w:rPr>
        <w:t xml:space="preserve">ОПД.03 Общая физическая подготовка. </w:t>
      </w:r>
    </w:p>
    <w:p w:rsidR="00152A37" w:rsidRPr="00152A37" w:rsidRDefault="00152A37" w:rsidP="00152A3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152A37">
        <w:rPr>
          <w:rFonts w:ascii="Arial" w:eastAsia="Calibri" w:hAnsi="Arial" w:cs="Arial"/>
          <w:b/>
          <w:bCs/>
          <w:sz w:val="24"/>
          <w:szCs w:val="24"/>
          <w:u w:val="single"/>
        </w:rPr>
        <w:t>Раздел: общеобразовательная подготовка; профильные дисциплины</w:t>
      </w:r>
    </w:p>
    <w:p w:rsidR="00152A37" w:rsidRPr="00152A37" w:rsidRDefault="00152A37" w:rsidP="00152A3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52A37" w:rsidRPr="00152A37" w:rsidRDefault="00152A37" w:rsidP="00152A3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152A37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152A37" w:rsidRPr="00152A37" w:rsidRDefault="00152A37" w:rsidP="00152A37">
      <w:pPr>
        <w:spacing w:after="0"/>
        <w:rPr>
          <w:rFonts w:ascii="Arial" w:eastAsia="Calibri" w:hAnsi="Arial" w:cs="Arial"/>
          <w:bCs/>
          <w:sz w:val="24"/>
          <w:szCs w:val="24"/>
        </w:rPr>
      </w:pPr>
      <w:r w:rsidRPr="00152A37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ОПД.03 Общая физическая подготовка разработана на основании </w:t>
      </w:r>
      <w:r w:rsidRPr="00152A37">
        <w:rPr>
          <w:rFonts w:ascii="Arial" w:eastAsia="Calibri" w:hAnsi="Arial" w:cs="Arial"/>
          <w:sz w:val="24"/>
          <w:szCs w:val="24"/>
        </w:rPr>
        <w:t xml:space="preserve">Приказа от 01.05.2013 № 5655 «О наборе по программам профессионального обучения. По профессиям 19727 «Штукатур», 17530 «Рабочий зеленого строительства», </w:t>
      </w:r>
      <w:proofErr w:type="gramStart"/>
      <w:r w:rsidRPr="00152A37">
        <w:rPr>
          <w:rFonts w:ascii="Arial" w:eastAsia="Calibri" w:hAnsi="Arial" w:cs="Arial"/>
          <w:sz w:val="24"/>
          <w:szCs w:val="24"/>
        </w:rPr>
        <w:t>согласно алгоритма</w:t>
      </w:r>
      <w:proofErr w:type="gramEnd"/>
      <w:r w:rsidRPr="00152A37">
        <w:rPr>
          <w:rFonts w:ascii="Arial" w:eastAsia="Calibri" w:hAnsi="Arial" w:cs="Arial"/>
          <w:sz w:val="24"/>
          <w:szCs w:val="24"/>
        </w:rPr>
        <w:t xml:space="preserve"> разработки и реализации программ профессионального обучения и социальной адаптации, обучающихся в профессиональных образовательных организациях Тюменской области.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152A37">
        <w:rPr>
          <w:rFonts w:ascii="Arial" w:eastAsia="Calibri" w:hAnsi="Arial" w:cs="Arial"/>
          <w:b/>
          <w:sz w:val="24"/>
          <w:szCs w:val="24"/>
        </w:rPr>
        <w:t>2.</w:t>
      </w:r>
      <w:r w:rsidRPr="00152A37">
        <w:rPr>
          <w:rFonts w:ascii="Arial" w:eastAsia="Calibri" w:hAnsi="Arial" w:cs="Arial"/>
          <w:sz w:val="24"/>
          <w:szCs w:val="24"/>
        </w:rPr>
        <w:t xml:space="preserve"> </w:t>
      </w:r>
      <w:r w:rsidRPr="00152A3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152A37">
        <w:rPr>
          <w:rFonts w:ascii="Arial" w:eastAsia="Calibri" w:hAnsi="Arial" w:cs="Arial"/>
          <w:sz w:val="24"/>
          <w:szCs w:val="24"/>
        </w:rPr>
        <w:t xml:space="preserve"> </w:t>
      </w:r>
    </w:p>
    <w:p w:rsidR="00152A37" w:rsidRPr="00152A37" w:rsidRDefault="00152A37" w:rsidP="00152A37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152A37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152A37">
        <w:rPr>
          <w:rFonts w:ascii="Arial" w:eastAsia="Times New Roman" w:hAnsi="Arial" w:cs="Arial"/>
          <w:sz w:val="24"/>
          <w:szCs w:val="24"/>
        </w:rPr>
        <w:t>ОПД.03</w:t>
      </w:r>
      <w:r w:rsidRPr="00152A3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152A37">
        <w:rPr>
          <w:rFonts w:ascii="Arial" w:eastAsia="Times New Roman" w:hAnsi="Arial" w:cs="Arial"/>
          <w:sz w:val="24"/>
          <w:szCs w:val="24"/>
        </w:rPr>
        <w:t>Общая физическая подготовка</w:t>
      </w:r>
      <w:r w:rsidRPr="00152A3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152A37">
        <w:rPr>
          <w:rFonts w:ascii="Arial" w:eastAsia="Calibri" w:hAnsi="Arial" w:cs="Arial"/>
          <w:bCs/>
          <w:sz w:val="24"/>
          <w:szCs w:val="24"/>
        </w:rPr>
        <w:t xml:space="preserve">направлена на достижение следующих целей и задач: 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Times New Roman" w:hAnsi="Arial" w:cs="Arial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Times New Roman" w:hAnsi="Arial" w:cs="Arial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Times New Roman" w:hAnsi="Arial" w:cs="Arial"/>
          <w:sz w:val="24"/>
          <w:szCs w:val="24"/>
        </w:rPr>
        <w:t>- овладения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Times New Roman" w:hAnsi="Arial" w:cs="Arial"/>
          <w:sz w:val="24"/>
          <w:szCs w:val="24"/>
        </w:rPr>
        <w:t>- овладение системой профессиональных и жизненно значимых практических умений и навыков, обеспечивающих сохранение физического и психического здоровья;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Times New Roman" w:hAnsi="Arial" w:cs="Arial"/>
          <w:sz w:val="24"/>
          <w:szCs w:val="24"/>
        </w:rPr>
        <w:t>- освоение системы знаний о занятиях физической культуры их роли и значение в формировании здорового образа жизни и социальных ориентаций;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Times New Roman" w:hAnsi="Arial" w:cs="Arial"/>
          <w:sz w:val="24"/>
          <w:szCs w:val="24"/>
        </w:rPr>
        <w:t>- формирования устойчивых мотивов и потребностей в занятиях физкультурно-оздоровительной и спортивной деятельности.</w:t>
      </w:r>
    </w:p>
    <w:p w:rsidR="00152A37" w:rsidRPr="00152A37" w:rsidRDefault="00152A37" w:rsidP="00152A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2A37" w:rsidRPr="00152A37" w:rsidRDefault="00152A37" w:rsidP="00152A37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152A37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152A37" w:rsidRPr="00152A37" w:rsidRDefault="00152A37" w:rsidP="00152A37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2. Легкая атлетика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 xml:space="preserve">Раздел 3. Волейбол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24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4. Лыжная подготовка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5. Гимнастика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6. Баскетбол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7. Мини-футбол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8. Работа на тренажерах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38</w:t>
            </w:r>
          </w:p>
        </w:tc>
      </w:tr>
      <w:tr w:rsidR="00152A37" w:rsidRPr="00152A37" w:rsidTr="00152A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A37" w:rsidRPr="00152A37" w:rsidRDefault="00152A37" w:rsidP="00152A3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Раздел 9. Профессионально – прикладная физическая подготовка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37" w:rsidRPr="00152A37" w:rsidRDefault="00152A37" w:rsidP="00152A37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52A37">
              <w:rPr>
                <w:rFonts w:ascii="Arial" w:eastAsia="Calibri" w:hAnsi="Arial" w:cs="Arial"/>
                <w:sz w:val="24"/>
                <w:szCs w:val="24"/>
              </w:rPr>
              <w:t>32</w:t>
            </w:r>
          </w:p>
        </w:tc>
      </w:tr>
    </w:tbl>
    <w:p w:rsidR="00152A37" w:rsidRPr="00152A37" w:rsidRDefault="00152A37" w:rsidP="00152A3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152A37" w:rsidRPr="00152A37" w:rsidRDefault="00152A37" w:rsidP="00152A3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152A37">
        <w:rPr>
          <w:rFonts w:ascii="Arial" w:eastAsia="Calibri" w:hAnsi="Arial" w:cs="Arial"/>
          <w:b/>
          <w:sz w:val="24"/>
          <w:szCs w:val="24"/>
        </w:rPr>
        <w:t>4.  Периодичность и формы текущего контроля, промежуточной аттестации и итоговой аттестации</w:t>
      </w:r>
    </w:p>
    <w:p w:rsidR="00152A37" w:rsidRPr="00152A37" w:rsidRDefault="00152A37" w:rsidP="00152A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152A37">
        <w:rPr>
          <w:rFonts w:ascii="Arial" w:eastAsia="Calibri" w:hAnsi="Arial" w:cs="Arial"/>
          <w:sz w:val="24"/>
          <w:szCs w:val="24"/>
        </w:rPr>
        <w:lastRenderedPageBreak/>
        <w:t xml:space="preserve">Форма промежуточной аттестации по дисциплине </w:t>
      </w:r>
      <w:r w:rsidRPr="00152A37">
        <w:rPr>
          <w:rFonts w:ascii="Arial" w:eastAsia="Times New Roman" w:hAnsi="Arial" w:cs="Arial"/>
          <w:sz w:val="24"/>
          <w:szCs w:val="24"/>
        </w:rPr>
        <w:t>ОПД.03</w:t>
      </w:r>
      <w:r w:rsidRPr="00152A3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152A37">
        <w:rPr>
          <w:rFonts w:ascii="Arial" w:eastAsia="Times New Roman" w:hAnsi="Arial" w:cs="Arial"/>
          <w:sz w:val="24"/>
          <w:szCs w:val="24"/>
        </w:rPr>
        <w:t>Физическая культура</w:t>
      </w:r>
      <w:r w:rsidRPr="00152A37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152A37">
        <w:rPr>
          <w:rFonts w:ascii="Arial" w:eastAsia="Calibri" w:hAnsi="Arial" w:cs="Arial"/>
          <w:bCs/>
          <w:sz w:val="24"/>
          <w:szCs w:val="24"/>
        </w:rPr>
        <w:t xml:space="preserve">проводится в форме </w:t>
      </w:r>
      <w:r w:rsidRPr="00152A37">
        <w:rPr>
          <w:rFonts w:ascii="Arial" w:eastAsia="Times New Roman" w:hAnsi="Arial" w:cs="Arial"/>
          <w:sz w:val="24"/>
          <w:szCs w:val="24"/>
        </w:rPr>
        <w:t>дифференцированного зачета в 4 семестре.</w:t>
      </w:r>
    </w:p>
    <w:p w:rsidR="00345AE0" w:rsidRPr="00981DB3" w:rsidRDefault="00345AE0" w:rsidP="00981D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Рабочая программа учебной дисциплины </w:t>
      </w:r>
      <w:r w:rsidRPr="00981DB3">
        <w:rPr>
          <w:rFonts w:ascii="Arial" w:hAnsi="Arial" w:cs="Arial"/>
          <w:bCs/>
          <w:color w:val="000000"/>
          <w:sz w:val="24"/>
          <w:szCs w:val="24"/>
        </w:rPr>
        <w:t>ОПД.03. Общая физическая подготовка</w:t>
      </w:r>
      <w:r w:rsidRPr="00981DB3">
        <w:rPr>
          <w:rFonts w:ascii="Arial" w:hAnsi="Arial" w:cs="Arial"/>
          <w:sz w:val="24"/>
          <w:szCs w:val="24"/>
        </w:rPr>
        <w:t xml:space="preserve"> разработана на основании Приказа от 01.05.2013 № 5655 «О наборе по программам профессионального обучения», </w:t>
      </w:r>
      <w:proofErr w:type="gramStart"/>
      <w:r w:rsidRPr="00981DB3">
        <w:rPr>
          <w:rFonts w:ascii="Arial" w:hAnsi="Arial" w:cs="Arial"/>
          <w:sz w:val="24"/>
          <w:szCs w:val="24"/>
        </w:rPr>
        <w:t>согласно алгоритма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разработки и реализации программ профессионального обучения и социальной адаптации, обучающихся в профессиональных образовательных организациях Тюменской области.</w:t>
      </w:r>
    </w:p>
    <w:p w:rsidR="004032BB" w:rsidRPr="00981DB3" w:rsidRDefault="004032BB" w:rsidP="00981D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           </w:t>
      </w: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Программа учебной дисциплины может быть использована при реализации: </w:t>
      </w:r>
    </w:p>
    <w:p w:rsidR="004032BB" w:rsidRPr="00981DB3" w:rsidRDefault="004032BB" w:rsidP="00981D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- образовательных программ профессионального обучения и социально-профессиональной адаптации (для выпускников школ, обучающихся по специальным коррекционным программам VIII вида) по профессиям технического и социально-экономического профилям; </w:t>
      </w:r>
    </w:p>
    <w:p w:rsidR="004032BB" w:rsidRPr="00981DB3" w:rsidRDefault="004032BB" w:rsidP="00981DB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- дополнительных образовательных программ. </w:t>
      </w:r>
    </w:p>
    <w:p w:rsidR="004032BB" w:rsidRPr="00981DB3" w:rsidRDefault="004032BB" w:rsidP="00981DB3">
      <w:pPr>
        <w:spacing w:after="0" w:line="240" w:lineRule="auto"/>
        <w:jc w:val="both"/>
        <w:rPr>
          <w:rFonts w:ascii="Arial" w:hAnsi="Arial" w:cs="Arial"/>
          <w:i/>
          <w:iCs/>
          <w:color w:val="000000"/>
          <w:spacing w:val="2"/>
          <w:sz w:val="24"/>
          <w:szCs w:val="24"/>
        </w:rPr>
      </w:pPr>
    </w:p>
    <w:p w:rsidR="004C187B" w:rsidRPr="00981DB3" w:rsidRDefault="004C187B" w:rsidP="00345AE0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45AE0" w:rsidRPr="00981DB3" w:rsidRDefault="00345AE0" w:rsidP="00345AE0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45AE0" w:rsidRPr="00981DB3" w:rsidRDefault="00345AE0" w:rsidP="00345AE0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45AE0" w:rsidRPr="00981DB3" w:rsidRDefault="00345AE0" w:rsidP="00345AE0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45AE0" w:rsidRPr="00981DB3" w:rsidRDefault="00345AE0" w:rsidP="00345AE0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4C187B" w:rsidRPr="00981DB3" w:rsidRDefault="004C187B" w:rsidP="004C18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ab/>
      </w:r>
      <w:r w:rsidRPr="00981DB3">
        <w:rPr>
          <w:rFonts w:ascii="Arial" w:hAnsi="Arial" w:cs="Arial"/>
          <w:b/>
          <w:sz w:val="24"/>
          <w:szCs w:val="24"/>
        </w:rPr>
        <w:t>Разработчики:</w:t>
      </w:r>
    </w:p>
    <w:p w:rsidR="004C187B" w:rsidRPr="00981DB3" w:rsidRDefault="004C187B" w:rsidP="00981DB3">
      <w:pPr>
        <w:tabs>
          <w:tab w:val="left" w:pos="7125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981DB3">
        <w:rPr>
          <w:rFonts w:ascii="Arial" w:hAnsi="Arial" w:cs="Arial"/>
          <w:sz w:val="24"/>
          <w:szCs w:val="24"/>
        </w:rPr>
        <w:t>Лиманская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981DB3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агропедагогический колледж» (</w:t>
      </w:r>
      <w:proofErr w:type="spellStart"/>
      <w:r w:rsidRPr="00981DB3">
        <w:rPr>
          <w:rFonts w:ascii="Arial" w:hAnsi="Arial" w:cs="Arial"/>
          <w:sz w:val="24"/>
          <w:szCs w:val="24"/>
        </w:rPr>
        <w:t>Омутинское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отделение)</w:t>
      </w:r>
      <w:r w:rsidRPr="00981DB3">
        <w:rPr>
          <w:rFonts w:ascii="Arial" w:hAnsi="Arial" w:cs="Arial"/>
          <w:sz w:val="24"/>
          <w:szCs w:val="24"/>
        </w:rPr>
        <w:tab/>
      </w:r>
    </w:p>
    <w:p w:rsidR="004C187B" w:rsidRPr="00981DB3" w:rsidRDefault="004C187B" w:rsidP="00981DB3">
      <w:pPr>
        <w:tabs>
          <w:tab w:val="left" w:pos="71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032BB">
      <w:pPr>
        <w:tabs>
          <w:tab w:val="left" w:pos="3709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032BB" w:rsidRPr="00981DB3" w:rsidRDefault="004032BB" w:rsidP="004032BB">
      <w:pPr>
        <w:tabs>
          <w:tab w:val="left" w:pos="3709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1DB3" w:rsidRPr="00981DB3" w:rsidRDefault="00981DB3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981DB3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1DB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:rsidR="005C094B" w:rsidRPr="00981DB3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981DB3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981DB3" w:rsidTr="005C094B">
        <w:tc>
          <w:tcPr>
            <w:tcW w:w="8755" w:type="dxa"/>
          </w:tcPr>
          <w:p w:rsidR="005C094B" w:rsidRPr="00981DB3" w:rsidRDefault="005C094B" w:rsidP="005C094B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981DB3" w:rsidRDefault="00C6335D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5C094B" w:rsidP="00C960D1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 xml:space="preserve">Общая характеристика учебной дисциплины </w:t>
            </w:r>
            <w:r w:rsidR="00EE13BF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О</w:t>
            </w:r>
            <w:r w:rsidR="007D3488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П</w:t>
            </w:r>
            <w:r w:rsidR="00AB325D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Д</w:t>
            </w:r>
            <w:r w:rsidR="007D3488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.03 ОФП</w:t>
            </w:r>
          </w:p>
        </w:tc>
        <w:tc>
          <w:tcPr>
            <w:tcW w:w="615" w:type="dxa"/>
          </w:tcPr>
          <w:p w:rsidR="005C094B" w:rsidRPr="00981DB3" w:rsidRDefault="00C6335D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5C094B" w:rsidP="005C094B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981DB3" w:rsidRDefault="00C6335D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5C094B" w:rsidP="005C094B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981DB3" w:rsidRDefault="00C6335D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5C094B" w:rsidP="005C094B">
            <w:pPr>
              <w:spacing w:line="48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981DB3" w:rsidRDefault="00C960D1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  <w:r w:rsidR="00C6335D"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8E144A" w:rsidP="005C094B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Тематическое</w:t>
            </w:r>
            <w:r w:rsidR="005C094B" w:rsidRPr="00981DB3">
              <w:rPr>
                <w:rFonts w:ascii="Arial" w:eastAsia="Arial" w:hAnsi="Arial" w:cs="Arial"/>
                <w:b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981DB3" w:rsidRDefault="00C960D1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  <w:r w:rsidR="00C6335D"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5C094B" w:rsidP="005C094B">
            <w:pPr>
              <w:spacing w:line="48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981DB3" w:rsidRDefault="00C6335D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981DB3" w:rsidTr="005C094B">
        <w:trPr>
          <w:trHeight w:val="528"/>
        </w:trPr>
        <w:tc>
          <w:tcPr>
            <w:tcW w:w="8755" w:type="dxa"/>
          </w:tcPr>
          <w:p w:rsidR="005C094B" w:rsidRPr="00981DB3" w:rsidRDefault="005C094B" w:rsidP="00C960D1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 w:rsidRPr="00981DB3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 xml:space="preserve">учебной дисциплины </w:t>
            </w:r>
            <w:r w:rsidR="00EE13BF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О</w:t>
            </w:r>
            <w:r w:rsidR="007D3488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П</w:t>
            </w:r>
            <w:r w:rsidR="00AB325D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Д</w:t>
            </w:r>
            <w:r w:rsidR="007D3488" w:rsidRPr="00981DB3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.03 ОФП</w:t>
            </w:r>
          </w:p>
        </w:tc>
        <w:tc>
          <w:tcPr>
            <w:tcW w:w="615" w:type="dxa"/>
          </w:tcPr>
          <w:p w:rsidR="005C094B" w:rsidRPr="00981DB3" w:rsidRDefault="00C6335D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981DB3" w:rsidTr="005C094B">
        <w:tc>
          <w:tcPr>
            <w:tcW w:w="8755" w:type="dxa"/>
          </w:tcPr>
          <w:p w:rsidR="005C094B" w:rsidRPr="00981DB3" w:rsidRDefault="008E144A" w:rsidP="005C094B">
            <w:pPr>
              <w:spacing w:line="48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Arial" w:hAnsi="Arial" w:cs="Arial"/>
                <w:b/>
                <w:sz w:val="24"/>
                <w:szCs w:val="24"/>
              </w:rPr>
              <w:t>Рекомендуемая</w:t>
            </w:r>
            <w:r w:rsidR="005C094B" w:rsidRPr="00981DB3">
              <w:rPr>
                <w:rFonts w:ascii="Arial" w:eastAsia="Arial" w:hAnsi="Arial" w:cs="Arial"/>
                <w:b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981DB3" w:rsidRDefault="00F34DC3" w:rsidP="005C094B">
            <w:pPr>
              <w:spacing w:line="480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981DB3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5C094B" w:rsidRPr="00981DB3" w:rsidRDefault="005C094B" w:rsidP="00981DB3">
      <w:pPr>
        <w:pStyle w:val="a9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345AE0" w:rsidRPr="00981DB3" w:rsidRDefault="00345AE0" w:rsidP="00345AE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eastAsia="Calibri" w:hAnsi="Arial" w:cs="Arial"/>
          <w:sz w:val="24"/>
          <w:szCs w:val="24"/>
        </w:rPr>
        <w:t xml:space="preserve">          </w:t>
      </w:r>
      <w:r w:rsidRPr="00981DB3">
        <w:rPr>
          <w:rFonts w:ascii="Arial" w:hAnsi="Arial" w:cs="Arial"/>
          <w:sz w:val="24"/>
          <w:szCs w:val="24"/>
        </w:rPr>
        <w:t xml:space="preserve">Рабочая программа учебной дисциплины </w:t>
      </w:r>
      <w:r w:rsidRPr="00981DB3">
        <w:rPr>
          <w:rFonts w:ascii="Arial" w:hAnsi="Arial" w:cs="Arial"/>
          <w:bCs/>
          <w:color w:val="000000"/>
          <w:sz w:val="24"/>
          <w:szCs w:val="24"/>
        </w:rPr>
        <w:t>ОПД.03. Общая физическая подготовка</w:t>
      </w:r>
      <w:r w:rsidRPr="00981DB3">
        <w:rPr>
          <w:rFonts w:ascii="Arial" w:hAnsi="Arial" w:cs="Arial"/>
          <w:sz w:val="24"/>
          <w:szCs w:val="24"/>
        </w:rPr>
        <w:t xml:space="preserve"> разработана на основании Приказа от 01.05.2013 № 5655 «О наборе по программам профессионального обучения», </w:t>
      </w:r>
      <w:proofErr w:type="gramStart"/>
      <w:r w:rsidRPr="00981DB3">
        <w:rPr>
          <w:rFonts w:ascii="Arial" w:hAnsi="Arial" w:cs="Arial"/>
          <w:sz w:val="24"/>
          <w:szCs w:val="24"/>
        </w:rPr>
        <w:t>согласно алгоритма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разработки и реализации программ профессионального обучения и социальной адаптации, обучающихся в профессиональных образовательных организациях Тюменской области.</w:t>
      </w:r>
    </w:p>
    <w:p w:rsidR="004032BB" w:rsidRPr="00981DB3" w:rsidRDefault="004032BB" w:rsidP="004032BB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Программа учебной дисциплины может быть использована при реализации: </w:t>
      </w:r>
    </w:p>
    <w:p w:rsidR="004032BB" w:rsidRPr="00981DB3" w:rsidRDefault="004032BB" w:rsidP="004032BB">
      <w:pPr>
        <w:autoSpaceDE w:val="0"/>
        <w:autoSpaceDN w:val="0"/>
        <w:adjustRightInd w:val="0"/>
        <w:spacing w:after="47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- образовательных программ профессионального обучения и социально-профессиональной адаптации (для выпускников школ, обучающихся по специальным коррекционным программам VIII вида) по профессиям технического и социально-экономического профилям; </w:t>
      </w:r>
    </w:p>
    <w:p w:rsidR="004032BB" w:rsidRPr="00981DB3" w:rsidRDefault="004032BB" w:rsidP="004032BB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- дополнительных образовательных программ. </w:t>
      </w:r>
    </w:p>
    <w:p w:rsidR="00345AE0" w:rsidRPr="00981DB3" w:rsidRDefault="00345AE0" w:rsidP="00345AE0">
      <w:pPr>
        <w:spacing w:line="360" w:lineRule="auto"/>
        <w:jc w:val="both"/>
        <w:rPr>
          <w:rFonts w:ascii="Arial" w:hAnsi="Arial" w:cs="Arial"/>
          <w:i/>
          <w:iCs/>
          <w:color w:val="000000"/>
          <w:spacing w:val="2"/>
          <w:sz w:val="24"/>
          <w:szCs w:val="24"/>
        </w:rPr>
      </w:pPr>
    </w:p>
    <w:p w:rsidR="005C094B" w:rsidRPr="00981DB3" w:rsidRDefault="005C094B" w:rsidP="005C094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567"/>
        <w:gridCol w:w="2933"/>
        <w:gridCol w:w="1513"/>
      </w:tblGrid>
      <w:tr w:rsidR="005C094B" w:rsidRPr="00981DB3" w:rsidTr="005C094B">
        <w:tc>
          <w:tcPr>
            <w:tcW w:w="558" w:type="dxa"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29" w:type="dxa"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67" w:type="dxa"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417" w:type="dxa"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7257E1" w:rsidRPr="00981DB3" w:rsidTr="005C094B">
        <w:tc>
          <w:tcPr>
            <w:tcW w:w="558" w:type="dxa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Раздел 1. Основы физической культуры</w:t>
            </w:r>
          </w:p>
        </w:tc>
      </w:tr>
      <w:tr w:rsidR="007257E1" w:rsidRPr="00981DB3" w:rsidTr="005C094B">
        <w:tc>
          <w:tcPr>
            <w:tcW w:w="558" w:type="dxa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29" w:type="dxa"/>
            <w:vAlign w:val="center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</w:t>
            </w:r>
          </w:p>
        </w:tc>
        <w:tc>
          <w:tcPr>
            <w:tcW w:w="2967" w:type="dxa"/>
            <w:vAlign w:val="center"/>
          </w:tcPr>
          <w:p w:rsidR="007257E1" w:rsidRPr="00981DB3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№1.</w:t>
            </w:r>
          </w:p>
        </w:tc>
        <w:tc>
          <w:tcPr>
            <w:tcW w:w="1417" w:type="dxa"/>
          </w:tcPr>
          <w:p w:rsidR="007257E1" w:rsidRPr="00981DB3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981DB3" w:rsidTr="00D05F3D">
        <w:tc>
          <w:tcPr>
            <w:tcW w:w="558" w:type="dxa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981DB3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Раздел.2 Легкая атлетика</w:t>
            </w:r>
          </w:p>
        </w:tc>
      </w:tr>
      <w:tr w:rsidR="005C094B" w:rsidRPr="00981DB3" w:rsidTr="005C094B">
        <w:tc>
          <w:tcPr>
            <w:tcW w:w="558" w:type="dxa"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5C094B" w:rsidRPr="00981DB3" w:rsidRDefault="007257E1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Развитие скоростно-силовых качеств </w:t>
            </w:r>
          </w:p>
        </w:tc>
        <w:tc>
          <w:tcPr>
            <w:tcW w:w="2967" w:type="dxa"/>
            <w:vAlign w:val="center"/>
          </w:tcPr>
          <w:p w:rsidR="005C094B" w:rsidRPr="00981DB3" w:rsidRDefault="005C094B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</w:p>
        </w:tc>
        <w:tc>
          <w:tcPr>
            <w:tcW w:w="1417" w:type="dxa"/>
          </w:tcPr>
          <w:p w:rsidR="005C094B" w:rsidRPr="00981DB3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981DB3" w:rsidTr="00D05F3D">
        <w:tc>
          <w:tcPr>
            <w:tcW w:w="558" w:type="dxa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981DB3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Раздел.3 Волейбол</w:t>
            </w:r>
          </w:p>
        </w:tc>
      </w:tr>
      <w:tr w:rsidR="007257E1" w:rsidRPr="00981DB3" w:rsidTr="005C094B">
        <w:tc>
          <w:tcPr>
            <w:tcW w:w="558" w:type="dxa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257E1" w:rsidRPr="00981DB3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Игра в команде</w:t>
            </w:r>
          </w:p>
        </w:tc>
        <w:tc>
          <w:tcPr>
            <w:tcW w:w="2967" w:type="dxa"/>
            <w:vAlign w:val="center"/>
          </w:tcPr>
          <w:p w:rsidR="007257E1" w:rsidRPr="00981DB3" w:rsidRDefault="00E0141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  <w:r w:rsidR="008677CC" w:rsidRPr="00981DB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257E1" w:rsidRPr="00981DB3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4B1C" w:rsidRPr="00981DB3" w:rsidTr="00D05F3D">
        <w:tc>
          <w:tcPr>
            <w:tcW w:w="558" w:type="dxa"/>
          </w:tcPr>
          <w:p w:rsidR="00BC4B1C" w:rsidRPr="00981DB3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13" w:type="dxa"/>
            <w:gridSpan w:val="3"/>
            <w:vAlign w:val="center"/>
          </w:tcPr>
          <w:p w:rsidR="00BC4B1C" w:rsidRPr="00981DB3" w:rsidRDefault="00BC4B1C" w:rsidP="00BC4B1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Раздел.5 Гимнастика</w:t>
            </w:r>
          </w:p>
        </w:tc>
      </w:tr>
      <w:tr w:rsidR="00BC4B1C" w:rsidRPr="00981DB3" w:rsidTr="005C094B">
        <w:tc>
          <w:tcPr>
            <w:tcW w:w="558" w:type="dxa"/>
          </w:tcPr>
          <w:p w:rsidR="00BC4B1C" w:rsidRPr="00981DB3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981DB3" w:rsidRDefault="00BC4B1C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Комплекс упражнений на 32 счета</w:t>
            </w:r>
          </w:p>
        </w:tc>
        <w:tc>
          <w:tcPr>
            <w:tcW w:w="2967" w:type="dxa"/>
            <w:vAlign w:val="center"/>
          </w:tcPr>
          <w:p w:rsidR="00BC4B1C" w:rsidRPr="00981DB3" w:rsidRDefault="00056616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№3</w:t>
            </w:r>
            <w:r w:rsidR="00D71389" w:rsidRPr="00981DB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C4B1C" w:rsidRPr="00981DB3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3A03" w:rsidRPr="00981DB3" w:rsidTr="005C094B">
        <w:tc>
          <w:tcPr>
            <w:tcW w:w="558" w:type="dxa"/>
          </w:tcPr>
          <w:p w:rsidR="00BC3A03" w:rsidRPr="00981DB3" w:rsidRDefault="00BC3A03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3A03" w:rsidRPr="00981DB3" w:rsidRDefault="00BC3A03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2967" w:type="dxa"/>
            <w:vAlign w:val="center"/>
          </w:tcPr>
          <w:p w:rsidR="00BC3A03" w:rsidRPr="00981DB3" w:rsidRDefault="00BC3A0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</w:t>
            </w:r>
            <w:r w:rsidR="00056616" w:rsidRPr="00981DB3">
              <w:rPr>
                <w:rFonts w:ascii="Arial" w:hAnsi="Arial" w:cs="Arial"/>
                <w:sz w:val="24"/>
                <w:szCs w:val="24"/>
              </w:rPr>
              <w:t>бота №3</w:t>
            </w:r>
            <w:r w:rsidR="00D71389" w:rsidRPr="00981DB3"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600780" w:rsidRPr="00981DB3" w:rsidRDefault="00D71389" w:rsidP="006007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№36</w:t>
            </w:r>
          </w:p>
          <w:p w:rsidR="00600780" w:rsidRPr="00981DB3" w:rsidRDefault="00600780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3A03" w:rsidRPr="00981DB3" w:rsidRDefault="00ED7AB4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F95C3D" w:rsidRPr="00981DB3" w:rsidTr="00D05F3D">
        <w:tc>
          <w:tcPr>
            <w:tcW w:w="558" w:type="dxa"/>
          </w:tcPr>
          <w:p w:rsidR="00F95C3D" w:rsidRPr="00981DB3" w:rsidRDefault="00F95C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013" w:type="dxa"/>
            <w:gridSpan w:val="3"/>
            <w:vAlign w:val="center"/>
          </w:tcPr>
          <w:p w:rsidR="00F95C3D" w:rsidRPr="00981DB3" w:rsidRDefault="00DE3C4A" w:rsidP="00F95C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Раздел. 8</w:t>
            </w:r>
            <w:r w:rsidR="00F95C3D" w:rsidRPr="00981DB3">
              <w:rPr>
                <w:rFonts w:ascii="Arial" w:hAnsi="Arial" w:cs="Arial"/>
                <w:sz w:val="24"/>
                <w:szCs w:val="24"/>
              </w:rPr>
              <w:t xml:space="preserve"> Атлетическая гимнастика, работа на тренажерах</w:t>
            </w:r>
          </w:p>
        </w:tc>
      </w:tr>
      <w:tr w:rsidR="0078192E" w:rsidRPr="00981DB3" w:rsidTr="005C094B">
        <w:tc>
          <w:tcPr>
            <w:tcW w:w="558" w:type="dxa"/>
          </w:tcPr>
          <w:p w:rsidR="0078192E" w:rsidRPr="00981DB3" w:rsidRDefault="0078192E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8192E" w:rsidRPr="00981DB3" w:rsidRDefault="00F95C3D" w:rsidP="00F95C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Комплексы упражнений на тренажерах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на развитие 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профессионально важных физических качеств</w:t>
            </w:r>
          </w:p>
        </w:tc>
        <w:tc>
          <w:tcPr>
            <w:tcW w:w="2967" w:type="dxa"/>
            <w:vAlign w:val="center"/>
          </w:tcPr>
          <w:p w:rsidR="00F95C3D" w:rsidRPr="00981DB3" w:rsidRDefault="00020BB5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Практическая работа №57</w:t>
            </w:r>
          </w:p>
          <w:p w:rsidR="00F95C3D" w:rsidRPr="00981DB3" w:rsidRDefault="00020BB5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Практическая работа№58 Практическая работа №59</w:t>
            </w:r>
          </w:p>
          <w:p w:rsidR="00F95C3D" w:rsidRPr="00981DB3" w:rsidRDefault="00F95C3D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</w:t>
            </w:r>
            <w:r w:rsidR="00020BB5" w:rsidRPr="00981DB3">
              <w:rPr>
                <w:rFonts w:ascii="Arial" w:hAnsi="Arial" w:cs="Arial"/>
                <w:sz w:val="24"/>
                <w:szCs w:val="24"/>
              </w:rPr>
              <w:t>ая работа №60</w:t>
            </w:r>
          </w:p>
          <w:p w:rsidR="0078192E" w:rsidRPr="00981DB3" w:rsidRDefault="00F95C3D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020BB5" w:rsidRPr="00981DB3">
              <w:rPr>
                <w:rFonts w:ascii="Arial" w:hAnsi="Arial" w:cs="Arial"/>
                <w:sz w:val="24"/>
                <w:szCs w:val="24"/>
              </w:rPr>
              <w:t>61</w:t>
            </w:r>
          </w:p>
          <w:p w:rsidR="000A51F1" w:rsidRPr="00981DB3" w:rsidRDefault="00020BB5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№62</w:t>
            </w:r>
          </w:p>
          <w:p w:rsidR="000A51F1" w:rsidRPr="00981DB3" w:rsidRDefault="00020BB5" w:rsidP="000A51F1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№63</w:t>
            </w:r>
          </w:p>
          <w:p w:rsidR="000A51F1" w:rsidRPr="00981DB3" w:rsidRDefault="00020BB5" w:rsidP="000A51F1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работа№64</w:t>
            </w:r>
            <w:r w:rsidR="000A51F1" w:rsidRPr="00981DB3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Pr="00981DB3">
              <w:rPr>
                <w:rFonts w:ascii="Arial" w:hAnsi="Arial" w:cs="Arial"/>
                <w:sz w:val="24"/>
                <w:szCs w:val="24"/>
              </w:rPr>
              <w:t>рактическая работа №65</w:t>
            </w:r>
          </w:p>
          <w:p w:rsidR="00020BB5" w:rsidRPr="00981DB3" w:rsidRDefault="00020BB5" w:rsidP="00020BB5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№66</w:t>
            </w:r>
          </w:p>
          <w:p w:rsidR="00020BB5" w:rsidRPr="00981DB3" w:rsidRDefault="00020BB5" w:rsidP="00020BB5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работа№67 Практическая работа №68</w:t>
            </w:r>
          </w:p>
          <w:p w:rsidR="000A51F1" w:rsidRPr="00981DB3" w:rsidRDefault="000A51F1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020BB5" w:rsidRPr="00981DB3"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78192E" w:rsidRPr="00981DB3" w:rsidRDefault="0078192E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5C3D" w:rsidRPr="00981DB3" w:rsidRDefault="00F95C3D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5C3D" w:rsidRPr="00981DB3" w:rsidRDefault="00F95C3D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95C3D" w:rsidRPr="00981DB3" w:rsidRDefault="000A51F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020BB5" w:rsidRPr="00981DB3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78192E" w:rsidRPr="00981DB3" w:rsidTr="005C094B">
        <w:tc>
          <w:tcPr>
            <w:tcW w:w="558" w:type="dxa"/>
          </w:tcPr>
          <w:p w:rsidR="0078192E" w:rsidRPr="00981DB3" w:rsidRDefault="0078192E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4629" w:type="dxa"/>
            <w:vAlign w:val="center"/>
          </w:tcPr>
          <w:p w:rsidR="0078192E" w:rsidRPr="00981DB3" w:rsidRDefault="00DE3C4A" w:rsidP="005A13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Раздел.9</w:t>
            </w:r>
            <w:r w:rsidR="00F95C3D" w:rsidRPr="00981DB3">
              <w:rPr>
                <w:rFonts w:ascii="Arial" w:hAnsi="Arial" w:cs="Arial"/>
                <w:sz w:val="24"/>
                <w:szCs w:val="24"/>
              </w:rPr>
              <w:t xml:space="preserve"> Профессионально прикладная физическая подготовка</w:t>
            </w:r>
          </w:p>
        </w:tc>
        <w:tc>
          <w:tcPr>
            <w:tcW w:w="2967" w:type="dxa"/>
            <w:vAlign w:val="center"/>
          </w:tcPr>
          <w:p w:rsidR="0078192E" w:rsidRPr="00981DB3" w:rsidRDefault="0078192E" w:rsidP="005A13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78192E" w:rsidRPr="00981DB3" w:rsidRDefault="0078192E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C094B" w:rsidRPr="00981DB3" w:rsidTr="005C094B">
        <w:tc>
          <w:tcPr>
            <w:tcW w:w="558" w:type="dxa"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529E9" w:rsidRPr="00981DB3" w:rsidRDefault="007529E9" w:rsidP="007529E9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Комплексы производственной гимнастики;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физические упражнения на развитие профессионально важных качеств;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физические упражнения профессиональной направленности;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Пальчиковая гимнастика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Комплексы упражнений для мышц спины;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Приемы самомассажа, Релаксация 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Комплексы оздоровительной физической культуры; 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Страховка и </w:t>
            </w:r>
            <w:proofErr w:type="spellStart"/>
            <w:r w:rsidRPr="00981DB3">
              <w:rPr>
                <w:rFonts w:ascii="Arial" w:eastAsia="Calibri" w:hAnsi="Arial" w:cs="Arial"/>
                <w:sz w:val="24"/>
                <w:szCs w:val="24"/>
              </w:rPr>
              <w:t>самостраховка</w:t>
            </w:r>
            <w:proofErr w:type="spellEnd"/>
            <w:r w:rsidRPr="00981DB3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7529E9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Профилактика профессиональных заболеваний;</w:t>
            </w:r>
          </w:p>
          <w:p w:rsidR="005C094B" w:rsidRPr="00981DB3" w:rsidRDefault="007529E9" w:rsidP="007529E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Проводить самоконтроль при занятиях физическими упражнениями.</w:t>
            </w:r>
          </w:p>
          <w:p w:rsidR="005C094B" w:rsidRPr="00981DB3" w:rsidRDefault="005C094B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67" w:type="dxa"/>
            <w:vAlign w:val="center"/>
          </w:tcPr>
          <w:p w:rsidR="007529E9" w:rsidRPr="00981DB3" w:rsidRDefault="00D71389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№70</w:t>
            </w:r>
          </w:p>
          <w:p w:rsidR="007529E9" w:rsidRPr="00981DB3" w:rsidRDefault="00D71389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работа№71 Практическая работа №72</w:t>
            </w:r>
          </w:p>
          <w:p w:rsidR="007529E9" w:rsidRPr="00981DB3" w:rsidRDefault="00D71389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№73</w:t>
            </w:r>
          </w:p>
          <w:p w:rsidR="007529E9" w:rsidRPr="00981DB3" w:rsidRDefault="00D71389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№74</w:t>
            </w:r>
          </w:p>
          <w:p w:rsidR="00F95C3D" w:rsidRPr="00981DB3" w:rsidRDefault="00F95C3D" w:rsidP="007529E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</w:t>
            </w:r>
            <w:r w:rsidR="00D71389" w:rsidRPr="00981DB3">
              <w:rPr>
                <w:rFonts w:ascii="Arial" w:hAnsi="Arial" w:cs="Arial"/>
                <w:sz w:val="24"/>
                <w:szCs w:val="24"/>
              </w:rPr>
              <w:t>та №75</w:t>
            </w:r>
          </w:p>
          <w:p w:rsidR="00F95C3D" w:rsidRPr="00981DB3" w:rsidRDefault="00D71389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работа№76 Практическая работа №78</w:t>
            </w:r>
          </w:p>
          <w:p w:rsidR="00F95C3D" w:rsidRPr="00981DB3" w:rsidRDefault="00DE3C4A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Практическая </w:t>
            </w:r>
            <w:r w:rsidR="00D71389" w:rsidRPr="00981DB3">
              <w:rPr>
                <w:rFonts w:ascii="Arial" w:hAnsi="Arial" w:cs="Arial"/>
                <w:sz w:val="24"/>
                <w:szCs w:val="24"/>
              </w:rPr>
              <w:t>работа №79</w:t>
            </w:r>
          </w:p>
          <w:p w:rsidR="005C094B" w:rsidRPr="00981DB3" w:rsidRDefault="007529E9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№8</w:t>
            </w:r>
            <w:r w:rsidR="00D71389" w:rsidRPr="00981DB3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D71389" w:rsidRPr="00981DB3" w:rsidRDefault="00D71389" w:rsidP="00D7138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работа№81 Практическая работа №82</w:t>
            </w:r>
          </w:p>
          <w:p w:rsidR="00D71389" w:rsidRPr="00981DB3" w:rsidRDefault="00D71389" w:rsidP="00D7138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№83</w:t>
            </w:r>
          </w:p>
          <w:p w:rsidR="00D71389" w:rsidRPr="00981DB3" w:rsidRDefault="00D71389" w:rsidP="00D7138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Практическая работа №84</w:t>
            </w:r>
          </w:p>
          <w:p w:rsidR="00D71389" w:rsidRPr="00981DB3" w:rsidRDefault="00D71389" w:rsidP="00D71389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№85</w:t>
            </w:r>
          </w:p>
          <w:p w:rsidR="00DE3C4A" w:rsidRPr="00981DB3" w:rsidRDefault="00DE3C4A" w:rsidP="00F95C3D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Практическая работа №8</w:t>
            </w:r>
            <w:r w:rsidR="00D71389" w:rsidRPr="00981DB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C094B" w:rsidRPr="00981DB3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7529E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529E9" w:rsidRPr="00981DB3" w:rsidRDefault="00D71389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34</w:t>
            </w:r>
          </w:p>
        </w:tc>
      </w:tr>
    </w:tbl>
    <w:p w:rsidR="005C094B" w:rsidRPr="00981DB3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981DB3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981DB3">
        <w:rPr>
          <w:rFonts w:ascii="Arial" w:eastAsia="Arial" w:hAnsi="Arial" w:cs="Arial"/>
          <w:b/>
          <w:sz w:val="24"/>
          <w:szCs w:val="24"/>
          <w:lang w:eastAsia="ru-RU"/>
        </w:rPr>
        <w:t>ОБЩАЯ ХАРАКТЕРИСТИКА УЧЕБНОЙ ДИСЦИПЛИНЫ</w:t>
      </w:r>
    </w:p>
    <w:p w:rsidR="005C094B" w:rsidRPr="00981DB3" w:rsidRDefault="007D3488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981DB3">
        <w:rPr>
          <w:rFonts w:ascii="Arial" w:eastAsia="Arial" w:hAnsi="Arial" w:cs="Arial"/>
          <w:b/>
          <w:sz w:val="24"/>
          <w:szCs w:val="24"/>
          <w:lang w:eastAsia="ru-RU"/>
        </w:rPr>
        <w:t>ОП</w:t>
      </w:r>
      <w:r w:rsidR="00345AE0" w:rsidRPr="00981DB3">
        <w:rPr>
          <w:rFonts w:ascii="Arial" w:eastAsia="Arial" w:hAnsi="Arial" w:cs="Arial"/>
          <w:b/>
          <w:sz w:val="24"/>
          <w:szCs w:val="24"/>
          <w:lang w:eastAsia="ru-RU"/>
        </w:rPr>
        <w:t>Д</w:t>
      </w:r>
      <w:r w:rsidRPr="00981DB3">
        <w:rPr>
          <w:rFonts w:ascii="Arial" w:eastAsia="Arial" w:hAnsi="Arial" w:cs="Arial"/>
          <w:b/>
          <w:sz w:val="24"/>
          <w:szCs w:val="24"/>
          <w:lang w:eastAsia="ru-RU"/>
        </w:rPr>
        <w:t>.03 Общая физическая подготовка</w:t>
      </w:r>
    </w:p>
    <w:p w:rsidR="005C094B" w:rsidRPr="00981DB3" w:rsidRDefault="005C094B" w:rsidP="005C094B">
      <w:pPr>
        <w:spacing w:after="0" w:line="240" w:lineRule="auto"/>
        <w:ind w:left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Содержани</w:t>
      </w:r>
      <w:r w:rsidR="007D3488" w:rsidRPr="00981DB3">
        <w:rPr>
          <w:rFonts w:ascii="Arial" w:hAnsi="Arial" w:cs="Arial"/>
          <w:sz w:val="24"/>
          <w:szCs w:val="24"/>
        </w:rPr>
        <w:t>е программы «Общая физическая подготовка</w:t>
      </w:r>
      <w:r w:rsidRPr="00981DB3">
        <w:rPr>
          <w:rFonts w:ascii="Arial" w:hAnsi="Arial" w:cs="Arial"/>
          <w:sz w:val="24"/>
          <w:szCs w:val="24"/>
        </w:rPr>
        <w:t xml:space="preserve">» направлено на достижение следующих целей: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формирование физической культуры личности будущего профессионала, востребованного на современном рынке труда;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981DB3">
        <w:rPr>
          <w:rFonts w:ascii="Arial" w:hAnsi="Arial" w:cs="Arial"/>
          <w:sz w:val="24"/>
          <w:szCs w:val="24"/>
        </w:rPr>
        <w:t>о-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981DB3">
        <w:rPr>
          <w:rFonts w:ascii="Arial" w:hAnsi="Arial" w:cs="Arial"/>
          <w:sz w:val="24"/>
          <w:szCs w:val="24"/>
        </w:rPr>
        <w:t>физического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Pr="00981DB3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 xml:space="preserve">     </w:t>
      </w:r>
    </w:p>
    <w:p w:rsidR="005C094B" w:rsidRPr="00981DB3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 xml:space="preserve">     </w:t>
      </w:r>
      <w:r w:rsidRPr="00981DB3">
        <w:rPr>
          <w:rFonts w:ascii="Arial" w:hAnsi="Arial" w:cs="Arial"/>
          <w:sz w:val="24"/>
          <w:szCs w:val="24"/>
        </w:rPr>
        <w:t>В результате освоения дисциплины обучающийся должен уметь: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981DB3">
        <w:rPr>
          <w:rFonts w:ascii="Arial" w:hAnsi="Arial" w:cs="Arial"/>
          <w:sz w:val="24"/>
          <w:szCs w:val="24"/>
        </w:rPr>
        <w:t>оздоровительной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и адаптивной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(лечебной) физической культуры, композиции упражнений атлетической гимнастики;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lastRenderedPageBreak/>
        <w:t>выполнять простейшие приемы самомассажа и релаксации;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981DB3">
        <w:rPr>
          <w:rFonts w:ascii="Arial" w:hAnsi="Arial" w:cs="Arial"/>
          <w:sz w:val="24"/>
          <w:szCs w:val="24"/>
        </w:rPr>
        <w:t>самостраховки</w:t>
      </w:r>
      <w:proofErr w:type="spellEnd"/>
      <w:r w:rsidRPr="00981DB3">
        <w:rPr>
          <w:rFonts w:ascii="Arial" w:hAnsi="Arial" w:cs="Arial"/>
          <w:sz w:val="24"/>
          <w:szCs w:val="24"/>
        </w:rPr>
        <w:t>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волейболу, баскетболу 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981DB3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81DB3">
        <w:rPr>
          <w:rFonts w:ascii="Arial" w:hAnsi="Arial" w:cs="Arial"/>
          <w:b/>
          <w:sz w:val="24"/>
          <w:szCs w:val="24"/>
        </w:rPr>
        <w:t>для</w:t>
      </w:r>
      <w:proofErr w:type="gramEnd"/>
      <w:r w:rsidRPr="00981DB3">
        <w:rPr>
          <w:rFonts w:ascii="Arial" w:hAnsi="Arial" w:cs="Arial"/>
          <w:b/>
          <w:sz w:val="24"/>
          <w:szCs w:val="24"/>
        </w:rPr>
        <w:t>: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981DB3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>знать/понимать: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способы контроля и  оценки подготовленности;</w:t>
      </w:r>
    </w:p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Pr="00981DB3" w:rsidRDefault="005C094B" w:rsidP="005C094B">
      <w:pPr>
        <w:pStyle w:val="21"/>
        <w:spacing w:before="0"/>
        <w:ind w:left="108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981DB3" w:rsidRDefault="005C094B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981DB3">
        <w:rPr>
          <w:rFonts w:ascii="Arial" w:hAnsi="Arial" w:cs="Arial"/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345AE0" w:rsidRPr="00981DB3" w:rsidRDefault="00345AE0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</w:p>
    <w:p w:rsidR="00345AE0" w:rsidRPr="00981DB3" w:rsidRDefault="00345AE0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981DB3" w:rsidRDefault="005C094B" w:rsidP="005C094B">
      <w:pPr>
        <w:pStyle w:val="21"/>
        <w:spacing w:before="0"/>
        <w:ind w:left="0"/>
        <w:jc w:val="both"/>
        <w:rPr>
          <w:rFonts w:ascii="Arial" w:hAnsi="Arial" w:cs="Arial"/>
          <w:sz w:val="24"/>
          <w:szCs w:val="24"/>
          <w:lang w:val="ru-RU"/>
        </w:rPr>
      </w:pPr>
    </w:p>
    <w:p w:rsidR="00345AE0" w:rsidRPr="00981DB3" w:rsidRDefault="005C094B" w:rsidP="00345AE0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         </w:t>
      </w:r>
      <w:r w:rsidR="00345AE0" w:rsidRPr="00981DB3">
        <w:rPr>
          <w:rFonts w:ascii="Arial" w:eastAsia="Calibri" w:hAnsi="Arial" w:cs="Arial"/>
          <w:color w:val="000000"/>
          <w:sz w:val="24"/>
          <w:szCs w:val="24"/>
        </w:rPr>
        <w:t xml:space="preserve">Рабочая учебная программа ОПД.03. Общая физическая подготовка по профессии </w:t>
      </w:r>
      <w:r w:rsidR="00B1163B" w:rsidRPr="00981DB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19727 Штукатур, </w:t>
      </w:r>
      <w:r w:rsidR="00345AE0" w:rsidRPr="00981DB3">
        <w:rPr>
          <w:rFonts w:ascii="Arial" w:eastAsia="Times New Roman" w:hAnsi="Arial" w:cs="Arial"/>
          <w:bCs/>
          <w:sz w:val="24"/>
          <w:szCs w:val="24"/>
          <w:lang w:eastAsia="ru-RU"/>
        </w:rPr>
        <w:t>17530 Рабочий зеленого строительства</w:t>
      </w:r>
      <w:r w:rsidR="00345AE0" w:rsidRPr="00981DB3">
        <w:rPr>
          <w:rFonts w:ascii="Arial" w:eastAsia="Calibri" w:hAnsi="Arial" w:cs="Arial"/>
          <w:color w:val="000000"/>
          <w:sz w:val="24"/>
          <w:szCs w:val="24"/>
        </w:rPr>
        <w:t xml:space="preserve"> предназначена для подготовки обучающихся из числа выпускников школ, освоивших программы специального (коррекционного) образования 8 вида. </w:t>
      </w:r>
    </w:p>
    <w:p w:rsidR="00345AE0" w:rsidRPr="00981DB3" w:rsidRDefault="00345AE0" w:rsidP="00345AE0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Рабочая программа по дисциплине ОПД.03. Общая физическая подготовка составлена на основании приказа от 01.05.2013 № 5655 «О наборе по программам профессионального обучения». </w:t>
      </w:r>
    </w:p>
    <w:p w:rsidR="00345AE0" w:rsidRPr="00981DB3" w:rsidRDefault="00345AE0" w:rsidP="00345AE0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Программа учебной дисциплины может быть использована при реализации: </w:t>
      </w:r>
    </w:p>
    <w:p w:rsidR="00345AE0" w:rsidRPr="00981DB3" w:rsidRDefault="00345AE0" w:rsidP="00345AE0">
      <w:pPr>
        <w:autoSpaceDE w:val="0"/>
        <w:autoSpaceDN w:val="0"/>
        <w:adjustRightInd w:val="0"/>
        <w:spacing w:after="47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- образовательных программ профессионального обучения и социально-профессиональной адаптации (для выпускников школ, обучающихся по специальным коррекционным программам VIII вида) по профессиям технического и социально-экономического профилям; </w:t>
      </w:r>
    </w:p>
    <w:p w:rsidR="00345AE0" w:rsidRPr="00981DB3" w:rsidRDefault="00345AE0" w:rsidP="00345AE0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981DB3">
        <w:rPr>
          <w:rFonts w:ascii="Arial" w:eastAsia="Calibri" w:hAnsi="Arial" w:cs="Arial"/>
          <w:color w:val="000000"/>
          <w:sz w:val="24"/>
          <w:szCs w:val="24"/>
        </w:rPr>
        <w:t xml:space="preserve">- дополнительных образовательных программ. </w:t>
      </w:r>
    </w:p>
    <w:p w:rsidR="00C960D1" w:rsidRPr="00981DB3" w:rsidRDefault="00C960D1" w:rsidP="00981DB3">
      <w:pPr>
        <w:tabs>
          <w:tab w:val="left" w:pos="75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5C094B" w:rsidRPr="00981DB3" w:rsidRDefault="005C094B" w:rsidP="005C094B">
      <w:pPr>
        <w:pStyle w:val="21"/>
        <w:spacing w:before="0" w:line="36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981DB3">
        <w:rPr>
          <w:rFonts w:ascii="Arial" w:hAnsi="Arial" w:cs="Arial"/>
          <w:sz w:val="24"/>
          <w:szCs w:val="24"/>
          <w:lang w:val="ru-RU"/>
        </w:rPr>
        <w:t>РЕЗУЛЬТАТЫ ОСВОЕНИЯ УЧЕБНОЙ ДИСЦИПЛИНЫ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Освоение содержания учебной</w:t>
      </w:r>
      <w:r w:rsidR="007D3488" w:rsidRPr="00981DB3">
        <w:rPr>
          <w:rFonts w:ascii="Arial" w:hAnsi="Arial" w:cs="Arial"/>
          <w:sz w:val="24"/>
          <w:szCs w:val="24"/>
        </w:rPr>
        <w:t xml:space="preserve"> дисциплины «Общая физическая подготовка</w:t>
      </w:r>
      <w:r w:rsidRPr="00981DB3">
        <w:rPr>
          <w:rFonts w:ascii="Arial" w:hAnsi="Arial" w:cs="Arial"/>
          <w:sz w:val="24"/>
          <w:szCs w:val="24"/>
        </w:rPr>
        <w:t xml:space="preserve">», обеспечивает достижение студентами следующих </w:t>
      </w:r>
      <w:r w:rsidRPr="00981DB3">
        <w:rPr>
          <w:rFonts w:ascii="Arial" w:hAnsi="Arial" w:cs="Arial"/>
          <w:b/>
          <w:i/>
          <w:sz w:val="24"/>
          <w:szCs w:val="24"/>
        </w:rPr>
        <w:t>результатов: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</w:t>
      </w:r>
      <w:r w:rsidRPr="00981DB3">
        <w:rPr>
          <w:rFonts w:ascii="Arial" w:hAnsi="Arial" w:cs="Arial"/>
          <w:b/>
          <w:sz w:val="24"/>
          <w:szCs w:val="24"/>
        </w:rPr>
        <w:t>личностных:</w:t>
      </w:r>
      <w:r w:rsidRPr="00981DB3">
        <w:rPr>
          <w:rFonts w:ascii="Arial" w:hAnsi="Arial" w:cs="Arial"/>
          <w:sz w:val="24"/>
          <w:szCs w:val="24"/>
        </w:rPr>
        <w:t xml:space="preserve">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готовность и способность </w:t>
      </w:r>
      <w:proofErr w:type="gramStart"/>
      <w:r w:rsidRPr="00981DB3">
        <w:rPr>
          <w:rFonts w:ascii="Arial" w:hAnsi="Arial" w:cs="Arial"/>
          <w:sz w:val="24"/>
          <w:szCs w:val="24"/>
        </w:rPr>
        <w:t>обучающихся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к саморазвитию и личностному самоопределению;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</w:t>
      </w:r>
      <w:proofErr w:type="spellStart"/>
      <w:r w:rsidRPr="00981DB3">
        <w:rPr>
          <w:rFonts w:ascii="Arial" w:hAnsi="Arial" w:cs="Arial"/>
          <w:sz w:val="24"/>
          <w:szCs w:val="24"/>
        </w:rPr>
        <w:t>сформированност</w:t>
      </w:r>
      <w:r w:rsidR="0064773D" w:rsidRPr="00981DB3">
        <w:rPr>
          <w:rFonts w:ascii="Arial" w:hAnsi="Arial" w:cs="Arial"/>
          <w:sz w:val="24"/>
          <w:szCs w:val="24"/>
        </w:rPr>
        <w:t>ь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981DB3">
        <w:rPr>
          <w:rFonts w:ascii="Arial" w:hAnsi="Arial" w:cs="Arial"/>
          <w:sz w:val="24"/>
          <w:szCs w:val="24"/>
        </w:rPr>
        <w:t>валелогической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981DB3">
        <w:rPr>
          <w:rFonts w:ascii="Arial" w:hAnsi="Arial" w:cs="Arial"/>
          <w:sz w:val="24"/>
          <w:szCs w:val="24"/>
        </w:rPr>
        <w:t>о-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981DB3">
        <w:rPr>
          <w:rFonts w:ascii="Arial" w:hAnsi="Arial" w:cs="Arial"/>
          <w:sz w:val="24"/>
          <w:szCs w:val="24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− способность использования системы значимых социальных и межличностных отношений, </w:t>
      </w:r>
      <w:r w:rsidRPr="00981DB3">
        <w:rPr>
          <w:rFonts w:ascii="Arial" w:hAnsi="Arial" w:cs="Arial"/>
          <w:sz w:val="24"/>
          <w:szCs w:val="24"/>
        </w:rPr>
        <w:lastRenderedPageBreak/>
        <w:t xml:space="preserve">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981DB3">
        <w:rPr>
          <w:rFonts w:ascii="Arial" w:hAnsi="Arial" w:cs="Arial"/>
          <w:sz w:val="24"/>
          <w:szCs w:val="24"/>
        </w:rPr>
        <w:t>о-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умение оказывать первую помощь при занятиях спортивно-оздоровительной деятельностью;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готовность к служению Отечеству, его защите;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патриотизм, уважение к своему народу, чувство ответственности перед Родиной;         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981DB3">
        <w:rPr>
          <w:rFonts w:ascii="Arial" w:hAnsi="Arial" w:cs="Arial"/>
          <w:b/>
          <w:sz w:val="24"/>
          <w:szCs w:val="24"/>
        </w:rPr>
        <w:t>метапредметных</w:t>
      </w:r>
      <w:proofErr w:type="spellEnd"/>
      <w:r w:rsidRPr="00981DB3">
        <w:rPr>
          <w:rFonts w:ascii="Arial" w:hAnsi="Arial" w:cs="Arial"/>
          <w:b/>
          <w:sz w:val="24"/>
          <w:szCs w:val="24"/>
        </w:rPr>
        <w:t>:</w:t>
      </w:r>
      <w:r w:rsidRPr="00981DB3">
        <w:rPr>
          <w:rFonts w:ascii="Arial" w:hAnsi="Arial" w:cs="Arial"/>
          <w:sz w:val="24"/>
          <w:szCs w:val="24"/>
        </w:rPr>
        <w:t xml:space="preserve">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способность использовать </w:t>
      </w:r>
      <w:proofErr w:type="spellStart"/>
      <w:r w:rsidRPr="00981DB3">
        <w:rPr>
          <w:rFonts w:ascii="Arial" w:hAnsi="Arial" w:cs="Arial"/>
          <w:sz w:val="24"/>
          <w:szCs w:val="24"/>
        </w:rPr>
        <w:t>межпредметные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 xml:space="preserve"> • предметных: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lastRenderedPageBreak/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981DB3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</w:t>
      </w:r>
      <w:proofErr w:type="gramStart"/>
      <w:r w:rsidRPr="00981DB3">
        <w:rPr>
          <w:rFonts w:ascii="Arial" w:hAnsi="Arial" w:cs="Arial"/>
          <w:sz w:val="24"/>
          <w:szCs w:val="24"/>
        </w:rPr>
        <w:t>о-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спортивного комплекса «Готов к труду и обороне» (ГТО)</w:t>
      </w:r>
    </w:p>
    <w:p w:rsidR="005C094B" w:rsidRPr="00981DB3" w:rsidRDefault="005C094B" w:rsidP="0064773D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В результате освоения дисциплины </w:t>
      </w:r>
      <w:r w:rsidRPr="00981DB3">
        <w:rPr>
          <w:rFonts w:ascii="Arial" w:hAnsi="Arial" w:cs="Arial"/>
          <w:b/>
          <w:sz w:val="24"/>
          <w:szCs w:val="24"/>
        </w:rPr>
        <w:t>О</w:t>
      </w:r>
      <w:r w:rsidR="007D3488" w:rsidRPr="00981DB3">
        <w:rPr>
          <w:rFonts w:ascii="Arial" w:hAnsi="Arial" w:cs="Arial"/>
          <w:b/>
          <w:sz w:val="24"/>
          <w:szCs w:val="24"/>
        </w:rPr>
        <w:t>П</w:t>
      </w:r>
      <w:r w:rsidR="00BA5256" w:rsidRPr="00981DB3">
        <w:rPr>
          <w:rFonts w:ascii="Arial" w:hAnsi="Arial" w:cs="Arial"/>
          <w:b/>
          <w:sz w:val="24"/>
          <w:szCs w:val="24"/>
        </w:rPr>
        <w:t>Д</w:t>
      </w:r>
      <w:r w:rsidR="007D3488" w:rsidRPr="00981DB3">
        <w:rPr>
          <w:rFonts w:ascii="Arial" w:hAnsi="Arial" w:cs="Arial"/>
          <w:b/>
          <w:sz w:val="24"/>
          <w:szCs w:val="24"/>
        </w:rPr>
        <w:t>.03 Общая физическая подготовка</w:t>
      </w:r>
      <w:r w:rsidRPr="00981DB3">
        <w:rPr>
          <w:rFonts w:ascii="Arial" w:hAnsi="Arial" w:cs="Arial"/>
          <w:b/>
          <w:sz w:val="24"/>
          <w:szCs w:val="24"/>
        </w:rPr>
        <w:t xml:space="preserve"> </w:t>
      </w:r>
      <w:r w:rsidRPr="00981DB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81DB3">
        <w:rPr>
          <w:rFonts w:ascii="Arial" w:hAnsi="Arial" w:cs="Arial"/>
          <w:sz w:val="24"/>
          <w:szCs w:val="24"/>
        </w:rPr>
        <w:t>обучающийся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осваивает элементы компетенций:</w:t>
      </w:r>
    </w:p>
    <w:p w:rsidR="005C094B" w:rsidRPr="00981DB3" w:rsidRDefault="005C094B" w:rsidP="005C094B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981DB3" w:rsidRDefault="0064773D" w:rsidP="005C094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Код </w:t>
            </w:r>
            <w:proofErr w:type="gramStart"/>
            <w:r w:rsidRPr="00981DB3">
              <w:rPr>
                <w:rFonts w:ascii="Arial" w:hAnsi="Arial" w:cs="Arial"/>
                <w:b/>
                <w:i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b/>
                <w:i/>
                <w:sz w:val="24"/>
                <w:szCs w:val="24"/>
              </w:rPr>
              <w:t>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981DB3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981DB3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i/>
                <w:sz w:val="24"/>
                <w:szCs w:val="24"/>
              </w:rPr>
              <w:t>Знания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ind w:right="46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Выбирать</w:t>
            </w:r>
          </w:p>
          <w:p w:rsidR="0064773D" w:rsidRPr="00981DB3" w:rsidRDefault="0064773D" w:rsidP="005C094B">
            <w:pPr>
              <w:spacing w:after="0"/>
              <w:ind w:right="172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спо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ше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ости,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применитель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разли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познавать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ачу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981DB3" w:rsidRDefault="0064773D" w:rsidP="005C094B">
            <w:pPr>
              <w:tabs>
                <w:tab w:val="left" w:pos="2161"/>
              </w:tabs>
              <w:ind w:right="9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изировать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задачу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выдел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её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ные</w:t>
            </w:r>
            <w:r w:rsidRPr="00981DB3">
              <w:rPr>
                <w:rFonts w:ascii="Arial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части;</w:t>
            </w:r>
          </w:p>
          <w:p w:rsidR="0064773D" w:rsidRPr="00981DB3" w:rsidRDefault="0064773D" w:rsidP="005C094B">
            <w:pPr>
              <w:tabs>
                <w:tab w:val="left" w:pos="2161"/>
              </w:tabs>
              <w:ind w:right="125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эфф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кти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искать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</w:t>
            </w:r>
            <w:r w:rsidRPr="00981DB3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ю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одимую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проблемы;</w:t>
            </w:r>
          </w:p>
          <w:p w:rsidR="0064773D" w:rsidRPr="00981DB3" w:rsidRDefault="0064773D" w:rsidP="005C094B">
            <w:pPr>
              <w:tabs>
                <w:tab w:val="left" w:pos="2161"/>
              </w:tabs>
              <w:ind w:right="14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соста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981DB3" w:rsidRDefault="0064773D" w:rsidP="005C094B">
            <w:pPr>
              <w:tabs>
                <w:tab w:val="left" w:pos="2161"/>
              </w:tabs>
              <w:ind w:right="7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делить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сы;</w:t>
            </w:r>
          </w:p>
          <w:p w:rsidR="0064773D" w:rsidRPr="00981DB3" w:rsidRDefault="0064773D" w:rsidP="005C094B">
            <w:pPr>
              <w:spacing w:before="14"/>
              <w:ind w:right="58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ыми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методами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:rsidR="0064773D" w:rsidRPr="00981DB3" w:rsidRDefault="0064773D" w:rsidP="005C094B">
            <w:pPr>
              <w:ind w:right="121" w:firstLine="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ализовывать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981DB3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посл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дст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ия</w:t>
            </w:r>
            <w:r w:rsidRPr="00981DB3">
              <w:rPr>
                <w:rFonts w:ascii="Arial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оих</w:t>
            </w:r>
            <w:r w:rsidRPr="00981DB3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й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(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амос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ят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помощью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наста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ника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)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before="11"/>
              <w:ind w:right="59" w:firstLine="5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Акт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котором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приходит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жить;</w:t>
            </w:r>
          </w:p>
          <w:p w:rsidR="0064773D" w:rsidRPr="00981DB3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новные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981DB3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алгоритмы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proofErr w:type="gramEnd"/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област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х;</w:t>
            </w:r>
          </w:p>
          <w:p w:rsidR="0064773D" w:rsidRPr="00981DB3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тоды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смежных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х;</w:t>
            </w:r>
            <w:proofErr w:type="gramEnd"/>
          </w:p>
          <w:p w:rsidR="0064773D" w:rsidRPr="00981DB3" w:rsidRDefault="0064773D" w:rsidP="005C094B">
            <w:pPr>
              <w:spacing w:before="14"/>
              <w:ind w:right="43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для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оценки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ности</w:t>
            </w:r>
            <w:proofErr w:type="gramEnd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before="11"/>
              <w:ind w:right="96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981DB3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2.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ще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поиск,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интерпр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тацию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информации,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выполнения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before="11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981DB3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981DB3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проце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981DB3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рировать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получаемую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информацию;</w:t>
            </w:r>
          </w:p>
          <w:p w:rsidR="0064773D" w:rsidRPr="00981DB3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наиболее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имое</w:t>
            </w:r>
            <w:proofErr w:type="gramEnd"/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пер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чне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981DB3" w:rsidRDefault="0064773D" w:rsidP="005C094B">
            <w:pPr>
              <w:spacing w:line="237" w:lineRule="auto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практиче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кую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имость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981DB3" w:rsidRDefault="0064773D" w:rsidP="005C094B">
            <w:pPr>
              <w:ind w:left="34" w:right="-18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оформлят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ь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результаты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before="11"/>
              <w:ind w:right="1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Номенклат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информацио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ных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источников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применя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мых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proofErr w:type="gramEnd"/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981DB3" w:rsidRDefault="0064773D" w:rsidP="005C094B">
            <w:pPr>
              <w:ind w:right="8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вания</w:t>
            </w:r>
            <w:r w:rsidRPr="00981DB3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формат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3. Пла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реализо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бс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нное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before="16" w:line="273" w:lineRule="auto"/>
              <w:ind w:left="34" w:right="8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нормативн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-право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документации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981DB3" w:rsidRDefault="0064773D" w:rsidP="005C094B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выстраивать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траектории 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ностного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современная научная и профессиональна я терминология;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возможные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ктории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981DB3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981DB3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</w:t>
            </w:r>
            <w:r w:rsidRPr="00981DB3">
              <w:rPr>
                <w:rFonts w:ascii="Arial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981DB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самообразо</w:t>
            </w:r>
            <w:r w:rsidRPr="00981DB3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981DB3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ания.</w:t>
            </w:r>
          </w:p>
        </w:tc>
      </w:tr>
      <w:tr w:rsidR="0064773D" w:rsidRPr="00981DB3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4. Работать в коллективе и команде, </w:t>
            </w: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Организовывать работу коллектива и команды;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взаимодействовать с </w:t>
            </w: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Психология коллектива;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психология личности;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основы проектной </w:t>
            </w: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деятельности.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5.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Излагать свои мысли на государственном языке;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Особенности социального и культурного контекста;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правила оформления документов.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06.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профессии;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07.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Соблюдать нормы экологической безопасности;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981DB3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деятельности;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08.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применять рациональные приемы двигательных функций в профессиональной </w:t>
            </w: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деятельности;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Роль физической культуры в общекультурном, профессиональном и социальном развитии человека;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основы здорового образа жизни;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условия </w:t>
            </w:r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профессиональной деятельности и зоны риска физического здоровья для профессии (специальности);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64773D" w:rsidRPr="00981DB3" w:rsidRDefault="0064773D" w:rsidP="005C094B">
            <w:pPr>
              <w:spacing w:after="0"/>
              <w:ind w:right="-146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64773D" w:rsidRPr="00981DB3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  <w:tr w:rsidR="0064773D" w:rsidRPr="00981DB3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презентовать  идеи открытия собственного дела в </w:t>
            </w:r>
            <w:r w:rsidRPr="00981DB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оформлять бизнес-план;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Основы предпринимательской деятельности;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основы финансовой </w:t>
            </w:r>
            <w:r w:rsidRPr="00981DB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грамотности;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правила разработки бизнес-планов;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порядок выстраивания презентации;</w:t>
            </w:r>
          </w:p>
          <w:p w:rsidR="0064773D" w:rsidRPr="00981DB3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кредитные банковские продукты.</w:t>
            </w:r>
          </w:p>
        </w:tc>
      </w:tr>
    </w:tbl>
    <w:p w:rsidR="007D3488" w:rsidRPr="00981DB3" w:rsidRDefault="007D3488" w:rsidP="00981DB3">
      <w:pPr>
        <w:rPr>
          <w:rFonts w:ascii="Arial" w:hAnsi="Arial" w:cs="Arial"/>
          <w:b/>
          <w:sz w:val="24"/>
          <w:szCs w:val="24"/>
        </w:rPr>
      </w:pPr>
    </w:p>
    <w:p w:rsidR="005C094B" w:rsidRPr="00981DB3" w:rsidRDefault="005C094B" w:rsidP="005C094B">
      <w:pPr>
        <w:ind w:left="720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BA5256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172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BA5256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172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Pr="00981DB3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B5535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7D3488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1</w:t>
            </w:r>
            <w:r w:rsidR="00BA5256" w:rsidRPr="00981DB3">
              <w:rPr>
                <w:rFonts w:ascii="Arial" w:hAnsi="Arial" w:cs="Arial"/>
                <w:iCs/>
                <w:sz w:val="24"/>
                <w:szCs w:val="24"/>
              </w:rPr>
              <w:t>68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B5535E" w:rsidRPr="00981DB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BA5256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981DB3">
              <w:rPr>
                <w:rFonts w:ascii="Arial" w:hAnsi="Arial" w:cs="Arial"/>
                <w:iCs/>
                <w:sz w:val="24"/>
                <w:szCs w:val="24"/>
              </w:rPr>
              <w:t>4</w:t>
            </w:r>
          </w:p>
        </w:tc>
      </w:tr>
      <w:tr w:rsidR="005C094B" w:rsidRPr="00981DB3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981DB3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981DB3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1C8" w:rsidRPr="00981DB3" w:rsidRDefault="00DE21C8" w:rsidP="00DE21C8">
            <w:pPr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Промежуточная аттестация в форме зачета (1,2</w:t>
            </w:r>
            <w:r w:rsidR="007D3488" w:rsidRPr="00981DB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,3</w:t>
            </w:r>
            <w:r w:rsidRPr="00981DB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  <w:p w:rsidR="005C094B" w:rsidRPr="00981DB3" w:rsidRDefault="00DE21C8" w:rsidP="00DE21C8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7D3488" w:rsidRPr="00981DB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ме дифференцированного зачета (4</w:t>
            </w:r>
            <w:r w:rsidRPr="00981DB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</w:tc>
      </w:tr>
    </w:tbl>
    <w:p w:rsidR="005C094B" w:rsidRPr="00981DB3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5C094B" w:rsidRPr="00981D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81DB3">
        <w:rPr>
          <w:rFonts w:ascii="Arial" w:hAnsi="Arial" w:cs="Arial"/>
          <w:sz w:val="24"/>
          <w:szCs w:val="24"/>
        </w:rPr>
        <w:br w:type="page"/>
      </w:r>
    </w:p>
    <w:p w:rsidR="00DE21C8" w:rsidRPr="00981DB3" w:rsidRDefault="00DE21C8" w:rsidP="00DE21C8">
      <w:pPr>
        <w:rPr>
          <w:rFonts w:ascii="Arial" w:eastAsia="Calibri" w:hAnsi="Arial" w:cs="Arial"/>
          <w:sz w:val="24"/>
          <w:szCs w:val="24"/>
        </w:rPr>
      </w:pPr>
    </w:p>
    <w:p w:rsidR="00DE21C8" w:rsidRPr="00981DB3" w:rsidRDefault="00DE21C8" w:rsidP="00DE21C8">
      <w:pPr>
        <w:rPr>
          <w:rFonts w:ascii="Arial" w:eastAsia="Calibri" w:hAnsi="Arial" w:cs="Arial"/>
          <w:b/>
          <w:i/>
          <w:sz w:val="24"/>
          <w:szCs w:val="24"/>
        </w:rPr>
      </w:pPr>
      <w:r w:rsidRPr="00981DB3">
        <w:rPr>
          <w:rFonts w:ascii="Arial" w:eastAsia="Calibri" w:hAnsi="Arial" w:cs="Arial"/>
          <w:b/>
          <w:sz w:val="24"/>
          <w:szCs w:val="24"/>
        </w:rPr>
        <w:t>Тематический план и содержание учебной дисциплины</w:t>
      </w:r>
      <w:r w:rsidRPr="00981DB3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DE21C8" w:rsidRPr="00981DB3" w:rsidTr="00DE21C8">
        <w:tc>
          <w:tcPr>
            <w:tcW w:w="2956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E21C8" w:rsidRPr="00981DB3" w:rsidTr="00DE21C8">
        <w:tc>
          <w:tcPr>
            <w:tcW w:w="2956" w:type="dxa"/>
          </w:tcPr>
          <w:p w:rsidR="00DE21C8" w:rsidRPr="00981DB3" w:rsidRDefault="00DE21C8" w:rsidP="00981D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DE21C8" w:rsidRPr="00981DB3" w:rsidRDefault="00DE21C8" w:rsidP="00981D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DE21C8" w:rsidRPr="00981DB3" w:rsidRDefault="00DE21C8" w:rsidP="00981D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E21C8" w:rsidRPr="00981DB3" w:rsidRDefault="00DE21C8" w:rsidP="00981D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B65D3" w:rsidRPr="00981DB3" w:rsidTr="00D05F3D">
        <w:tc>
          <w:tcPr>
            <w:tcW w:w="10592" w:type="dxa"/>
            <w:gridSpan w:val="2"/>
          </w:tcPr>
          <w:p w:rsidR="009B65D3" w:rsidRPr="00981DB3" w:rsidRDefault="009B65D3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2280" w:type="dxa"/>
            <w:gridSpan w:val="2"/>
          </w:tcPr>
          <w:p w:rsidR="009B65D3" w:rsidRPr="00981DB3" w:rsidRDefault="009B65D3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</w:tcPr>
          <w:p w:rsidR="00ED2BB8" w:rsidRPr="00981DB3" w:rsidRDefault="009B65D3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r w:rsidR="00ED2BB8" w:rsidRPr="00981DB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 01</w:t>
            </w:r>
            <w:r w:rsidR="00ED2BB8" w:rsidRPr="00981DB3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:rsidR="009B65D3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0440C5" w:rsidRPr="00981DB3" w:rsidTr="00600780">
        <w:trPr>
          <w:trHeight w:val="2822"/>
        </w:trPr>
        <w:tc>
          <w:tcPr>
            <w:tcW w:w="2956" w:type="dxa"/>
            <w:vMerge w:val="restart"/>
          </w:tcPr>
          <w:p w:rsidR="000440C5" w:rsidRPr="00981DB3" w:rsidRDefault="000440C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1.1</w:t>
            </w:r>
          </w:p>
          <w:p w:rsidR="000440C5" w:rsidRPr="00981DB3" w:rsidRDefault="000440C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7636" w:type="dxa"/>
          </w:tcPr>
          <w:p w:rsidR="000440C5" w:rsidRPr="00981DB3" w:rsidRDefault="000440C5" w:rsidP="00981DB3">
            <w:pPr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Теоретическое занятие (</w:t>
            </w:r>
            <w:proofErr w:type="spellStart"/>
            <w:r w:rsidRPr="00981DB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981DB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№1</w:t>
            </w:r>
          </w:p>
          <w:p w:rsidR="000440C5" w:rsidRPr="00981DB3" w:rsidRDefault="000440C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Cs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Физическая культура в профессиональной подготовке</w:t>
            </w:r>
          </w:p>
          <w:p w:rsidR="000440C5" w:rsidRPr="00981DB3" w:rsidRDefault="000440C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Основы здорового образа жизни. Физическая культура в обеспечении здоровья. Техника безопасности на уроках Ф.К.Самоконтроль студентов физическими упражнениями и спортом. Контроль уровня совершенствования профессионально важных психофизиологических качеств; Оздоровительная физическая культура</w:t>
            </w:r>
          </w:p>
        </w:tc>
        <w:tc>
          <w:tcPr>
            <w:tcW w:w="2280" w:type="dxa"/>
            <w:gridSpan w:val="2"/>
          </w:tcPr>
          <w:p w:rsidR="000440C5" w:rsidRPr="00981DB3" w:rsidRDefault="00BA5256" w:rsidP="00981DB3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0440C5" w:rsidRPr="00981DB3" w:rsidRDefault="000440C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0440C5" w:rsidRPr="00981DB3" w:rsidRDefault="000440C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981DB3" w:rsidTr="00D05F3D">
        <w:trPr>
          <w:trHeight w:val="527"/>
        </w:trPr>
        <w:tc>
          <w:tcPr>
            <w:tcW w:w="2956" w:type="dxa"/>
            <w:vMerge/>
            <w:tcBorders>
              <w:bottom w:val="single" w:sz="4" w:space="0" w:color="auto"/>
            </w:tcBorders>
          </w:tcPr>
          <w:p w:rsidR="009B65D3" w:rsidRPr="00981DB3" w:rsidRDefault="009B65D3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16" w:type="dxa"/>
            <w:gridSpan w:val="3"/>
            <w:tcBorders>
              <w:bottom w:val="single" w:sz="4" w:space="0" w:color="auto"/>
            </w:tcBorders>
          </w:tcPr>
          <w:p w:rsidR="009B65D3" w:rsidRPr="00981DB3" w:rsidRDefault="009B65D3" w:rsidP="00981DB3">
            <w:pPr>
              <w:tabs>
                <w:tab w:val="left" w:pos="8671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ab/>
            </w: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9B65D3" w:rsidRPr="00981DB3" w:rsidRDefault="009B65D3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981DB3" w:rsidTr="00D05F3D">
        <w:tc>
          <w:tcPr>
            <w:tcW w:w="2956" w:type="dxa"/>
          </w:tcPr>
          <w:p w:rsidR="009B65D3" w:rsidRPr="00981DB3" w:rsidRDefault="009B65D3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7636" w:type="dxa"/>
          </w:tcPr>
          <w:p w:rsidR="009B65D3" w:rsidRPr="00981DB3" w:rsidRDefault="009B65D3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B65D3" w:rsidRPr="00981DB3" w:rsidRDefault="009B65D3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E01413" w:rsidRPr="00981DB3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9B65D3" w:rsidRPr="00981DB3" w:rsidRDefault="009B65D3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57E96" w:rsidRPr="00981DB3" w:rsidTr="00D05F3D">
        <w:tc>
          <w:tcPr>
            <w:tcW w:w="2956" w:type="dxa"/>
            <w:vMerge w:val="restart"/>
          </w:tcPr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2.1.</w:t>
            </w:r>
          </w:p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Высокий и низкий старт,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стартовый разгон, финиширование</w:t>
            </w:r>
          </w:p>
        </w:tc>
        <w:tc>
          <w:tcPr>
            <w:tcW w:w="7636" w:type="dxa"/>
            <w:vMerge w:val="restart"/>
          </w:tcPr>
          <w:p w:rsidR="00357E96" w:rsidRPr="00981DB3" w:rsidRDefault="00357E96" w:rsidP="00981DB3">
            <w:pPr>
              <w:spacing w:after="0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Практическое занятие (</w:t>
            </w:r>
            <w:proofErr w:type="spellStart"/>
            <w:r w:rsidRPr="00981DB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981DB3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№2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бега на короткие дистанции с низкого, среднего и высокого старта.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бега на короткие дистанции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бега по прямой дистанции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бега по повороту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низкого старта и стартового разгона.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Старт (использование стартовых колодок). Команды «На старт!», 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«Внимание!», «Марш!»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финиширования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Движения рук в спринтерском беге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бега в целом с учетом индивидуальных особенностей занимающихся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Бег с низкого и высокого старта</w:t>
            </w:r>
          </w:p>
        </w:tc>
        <w:tc>
          <w:tcPr>
            <w:tcW w:w="2280" w:type="dxa"/>
            <w:gridSpan w:val="2"/>
            <w:vMerge w:val="restart"/>
          </w:tcPr>
          <w:p w:rsidR="00357E96" w:rsidRPr="00981DB3" w:rsidRDefault="00357E96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7E96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7E96" w:rsidRPr="00981DB3" w:rsidTr="00D05F3D">
        <w:tc>
          <w:tcPr>
            <w:tcW w:w="2956" w:type="dxa"/>
            <w:vMerge/>
          </w:tcPr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357E96" w:rsidRPr="00981DB3" w:rsidRDefault="00357E96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357E96" w:rsidRPr="00981DB3" w:rsidRDefault="00357E96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57E96" w:rsidRPr="00981DB3" w:rsidRDefault="00357E96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64B60" w:rsidRPr="00981DB3" w:rsidTr="00D05F3D">
        <w:tc>
          <w:tcPr>
            <w:tcW w:w="2956" w:type="dxa"/>
          </w:tcPr>
          <w:p w:rsidR="00064B60" w:rsidRPr="00981DB3" w:rsidRDefault="00064B60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2.2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064B60" w:rsidRPr="00981DB3" w:rsidRDefault="00064B6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Прыжок с места;</w:t>
            </w:r>
          </w:p>
          <w:p w:rsidR="00064B60" w:rsidRPr="00981DB3" w:rsidRDefault="00064B60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Прыжок в длину с разбега</w:t>
            </w:r>
          </w:p>
        </w:tc>
        <w:tc>
          <w:tcPr>
            <w:tcW w:w="7636" w:type="dxa"/>
          </w:tcPr>
          <w:p w:rsidR="00064B60" w:rsidRPr="00981DB3" w:rsidRDefault="00064B6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</w:t>
            </w:r>
          </w:p>
          <w:p w:rsidR="00064B60" w:rsidRPr="00981DB3" w:rsidRDefault="00064B6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прыжка в длину с места; Техника прыжка в длину с разбега</w:t>
            </w:r>
          </w:p>
        </w:tc>
        <w:tc>
          <w:tcPr>
            <w:tcW w:w="2280" w:type="dxa"/>
            <w:gridSpan w:val="2"/>
          </w:tcPr>
          <w:p w:rsidR="00064B60" w:rsidRPr="00981DB3" w:rsidRDefault="00064B60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064B60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7E96" w:rsidRPr="00981DB3" w:rsidTr="00D05F3D">
        <w:tc>
          <w:tcPr>
            <w:tcW w:w="2956" w:type="dxa"/>
            <w:vMerge w:val="restart"/>
          </w:tcPr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2.3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Эстафетный бег 4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>100 м, 4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>400 м</w:t>
            </w:r>
          </w:p>
        </w:tc>
        <w:tc>
          <w:tcPr>
            <w:tcW w:w="7636" w:type="dxa"/>
            <w:vMerge w:val="restart"/>
          </w:tcPr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№4,5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эстафетного бега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эстафетного бега.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палочки.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старта на этапах эстафетного бега.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 на максимальной скорости.</w:t>
            </w:r>
          </w:p>
          <w:p w:rsidR="00357E96" w:rsidRPr="00981DB3" w:rsidRDefault="00357E96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эстафетного бега в целом.</w:t>
            </w:r>
          </w:p>
        </w:tc>
        <w:tc>
          <w:tcPr>
            <w:tcW w:w="2280" w:type="dxa"/>
            <w:gridSpan w:val="2"/>
            <w:vMerge w:val="restart"/>
          </w:tcPr>
          <w:p w:rsidR="00357E96" w:rsidRPr="00981DB3" w:rsidRDefault="00357E96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7E96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7E96" w:rsidRPr="00981DB3" w:rsidTr="00D05F3D">
        <w:tc>
          <w:tcPr>
            <w:tcW w:w="2956" w:type="dxa"/>
            <w:vMerge/>
          </w:tcPr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357E96" w:rsidRPr="00981DB3" w:rsidRDefault="00357E96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27F77" w:rsidRPr="00981DB3" w:rsidTr="00D05F3D">
        <w:tc>
          <w:tcPr>
            <w:tcW w:w="2956" w:type="dxa"/>
          </w:tcPr>
          <w:p w:rsidR="00227F77" w:rsidRPr="00981DB3" w:rsidRDefault="00227F77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2.4.</w:t>
            </w:r>
          </w:p>
          <w:p w:rsidR="00227F77" w:rsidRPr="00981DB3" w:rsidRDefault="00227F77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Бег </w:t>
            </w:r>
            <w:proofErr w:type="gramStart"/>
            <w:r w:rsidRPr="00981DB3">
              <w:rPr>
                <w:rFonts w:ascii="Arial" w:eastAsia="Calibri" w:hAnsi="Arial" w:cs="Arial"/>
                <w:sz w:val="24"/>
                <w:szCs w:val="24"/>
              </w:rPr>
              <w:t>по</w:t>
            </w:r>
            <w:proofErr w:type="gramEnd"/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прямой с различной скоростью; Кроссовая подготовка</w:t>
            </w:r>
          </w:p>
        </w:tc>
        <w:tc>
          <w:tcPr>
            <w:tcW w:w="7636" w:type="dxa"/>
          </w:tcPr>
          <w:p w:rsidR="00227F77" w:rsidRPr="00981DB3" w:rsidRDefault="00227F77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680B0E"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6,7</w:t>
            </w:r>
            <w:r w:rsidR="00BB5C3C"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,8</w:t>
            </w:r>
          </w:p>
          <w:p w:rsidR="00227F77" w:rsidRPr="00981DB3" w:rsidRDefault="00227F77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Кроссовая подготовка</w:t>
            </w:r>
          </w:p>
          <w:p w:rsidR="00227F77" w:rsidRPr="00981DB3" w:rsidRDefault="00227F77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легкоатлетического бега</w:t>
            </w:r>
          </w:p>
          <w:p w:rsidR="00227F77" w:rsidRPr="00981DB3" w:rsidRDefault="00227F77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Дистанция 2000 метров</w:t>
            </w:r>
          </w:p>
          <w:p w:rsidR="00227F77" w:rsidRPr="00981DB3" w:rsidRDefault="00227F77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Дистанция 3000 метров</w:t>
            </w:r>
          </w:p>
        </w:tc>
        <w:tc>
          <w:tcPr>
            <w:tcW w:w="2280" w:type="dxa"/>
            <w:gridSpan w:val="2"/>
          </w:tcPr>
          <w:p w:rsidR="00227F77" w:rsidRPr="00981DB3" w:rsidRDefault="00BB5C3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227F77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7E96" w:rsidRPr="00981DB3" w:rsidTr="00CB3BBA">
        <w:trPr>
          <w:trHeight w:val="4656"/>
        </w:trPr>
        <w:tc>
          <w:tcPr>
            <w:tcW w:w="2956" w:type="dxa"/>
          </w:tcPr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2.5.</w:t>
            </w:r>
          </w:p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981DB3">
                <w:rPr>
                  <w:rFonts w:ascii="Arial" w:eastAsia="Calibri" w:hAnsi="Arial" w:cs="Arial"/>
                  <w:sz w:val="24"/>
                  <w:szCs w:val="24"/>
                </w:rPr>
                <w:t xml:space="preserve">500 </w:t>
              </w:r>
              <w:proofErr w:type="gramStart"/>
              <w:r w:rsidRPr="00981DB3">
                <w:rPr>
                  <w:rFonts w:ascii="Arial" w:eastAsia="Calibri" w:hAnsi="Arial" w:cs="Arial"/>
                  <w:sz w:val="24"/>
                  <w:szCs w:val="24"/>
                </w:rPr>
                <w:t>г</w:t>
              </w:r>
            </w:smartTag>
            <w:r w:rsidRPr="00981DB3">
              <w:rPr>
                <w:rFonts w:ascii="Arial" w:eastAsia="Calibri" w:hAnsi="Arial" w:cs="Arial"/>
                <w:sz w:val="24"/>
                <w:szCs w:val="24"/>
              </w:rPr>
              <w:t>(</w:t>
            </w:r>
            <w:proofErr w:type="gramEnd"/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девушки) и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981DB3">
                <w:rPr>
                  <w:rFonts w:ascii="Arial" w:eastAsia="Calibri" w:hAnsi="Arial" w:cs="Arial"/>
                  <w:sz w:val="24"/>
                  <w:szCs w:val="24"/>
                </w:rPr>
                <w:t>700 г</w:t>
              </w:r>
            </w:smartTag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(юноши)</w:t>
            </w:r>
          </w:p>
          <w:p w:rsidR="00357E96" w:rsidRPr="00981DB3" w:rsidRDefault="00357E96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357E96" w:rsidRPr="00981DB3" w:rsidRDefault="00357E96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№9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метания гранаты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метания гранаты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Держание и выбрасывание снаряда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места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Техника метания с бросковых шагов</w:t>
            </w:r>
          </w:p>
          <w:p w:rsidR="00357E96" w:rsidRPr="00981DB3" w:rsidRDefault="00357E96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выполнения разбега и  отведения гранаты</w:t>
            </w:r>
          </w:p>
          <w:p w:rsidR="00357E96" w:rsidRPr="00981DB3" w:rsidRDefault="00357E96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полного разбега</w:t>
            </w:r>
          </w:p>
          <w:p w:rsidR="00357E96" w:rsidRPr="00981DB3" w:rsidRDefault="00357E96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357E96" w:rsidRPr="00981DB3" w:rsidRDefault="00357E96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7E96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D432EE" w:rsidRPr="00981DB3" w:rsidTr="00D05F3D">
        <w:tc>
          <w:tcPr>
            <w:tcW w:w="2956" w:type="dxa"/>
          </w:tcPr>
          <w:p w:rsidR="00D432EE" w:rsidRPr="00981DB3" w:rsidRDefault="00D432EE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3.</w:t>
            </w:r>
          </w:p>
          <w:p w:rsidR="00D432EE" w:rsidRPr="00981DB3" w:rsidRDefault="00D432E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7636" w:type="dxa"/>
          </w:tcPr>
          <w:p w:rsidR="00D432EE" w:rsidRPr="00981DB3" w:rsidRDefault="00D432E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D432EE" w:rsidRPr="00981DB3" w:rsidRDefault="00E01413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9A4048" w:rsidRPr="00981DB3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D432EE" w:rsidRPr="00981DB3" w:rsidRDefault="00D432EE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84275" w:rsidRPr="00981DB3" w:rsidTr="00312405">
        <w:trPr>
          <w:trHeight w:val="6843"/>
        </w:trPr>
        <w:tc>
          <w:tcPr>
            <w:tcW w:w="2956" w:type="dxa"/>
          </w:tcPr>
          <w:p w:rsidR="00884275" w:rsidRPr="00981DB3" w:rsidRDefault="0088427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3.1</w:t>
            </w:r>
          </w:p>
          <w:p w:rsidR="00884275" w:rsidRPr="00981DB3" w:rsidRDefault="00884275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</w:t>
            </w:r>
          </w:p>
        </w:tc>
        <w:tc>
          <w:tcPr>
            <w:tcW w:w="7636" w:type="dxa"/>
          </w:tcPr>
          <w:p w:rsidR="00884275" w:rsidRPr="00981DB3" w:rsidRDefault="00884275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№10</w:t>
            </w:r>
          </w:p>
          <w:p w:rsidR="00884275" w:rsidRPr="00981DB3" w:rsidRDefault="0088427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Тема: 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безопасности.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Техника безопасности игры.  Правила игры. 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Стартовая стойка (исходное положение)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Ходьба, бег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Перемещения приставными шагами: лицом вперед, правым, левым боком вперед, спиной вперед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Двойной шаг вперед, назад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Скачок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Остановка шагом, прыжком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Прыжки вверх толчком двух ног (одной) с места и после перемещения и остановки</w:t>
            </w:r>
          </w:p>
          <w:p w:rsidR="00884275" w:rsidRPr="00981DB3" w:rsidRDefault="0088427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Сочетание способов перемещений</w:t>
            </w:r>
          </w:p>
          <w:p w:rsidR="00884275" w:rsidRPr="00981DB3" w:rsidRDefault="0088427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2280" w:type="dxa"/>
            <w:gridSpan w:val="2"/>
          </w:tcPr>
          <w:p w:rsidR="00884275" w:rsidRPr="00981DB3" w:rsidRDefault="00884275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884275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5160A6">
        <w:trPr>
          <w:trHeight w:val="6008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3.2.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Передачи мяча в волейболе</w:t>
            </w:r>
          </w:p>
        </w:tc>
        <w:tc>
          <w:tcPr>
            <w:tcW w:w="7636" w:type="dxa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№11,12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передачи и приема мяча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ввер</w:t>
            </w:r>
            <w:proofErr w:type="gramStart"/>
            <w:r w:rsidRPr="00981DB3">
              <w:rPr>
                <w:rFonts w:ascii="Arial" w:eastAsia="Calibri" w:hAnsi="Arial" w:cs="Arial"/>
                <w:sz w:val="24"/>
                <w:szCs w:val="24"/>
              </w:rPr>
              <w:t>х-</w:t>
            </w:r>
            <w:proofErr w:type="gramEnd"/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вперед, над собой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стоя спиной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в прыжке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с выпадом в сторону и с последующим перекатом на бедро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 мяча, различная по высоте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 мяча снизу двумя руками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Передача  мяча одной рукой </w:t>
            </w:r>
            <w:proofErr w:type="gramStart"/>
            <w:r w:rsidRPr="00981DB3">
              <w:rPr>
                <w:rFonts w:ascii="Arial" w:eastAsia="Calibri" w:hAnsi="Arial" w:cs="Arial"/>
                <w:sz w:val="24"/>
                <w:szCs w:val="24"/>
              </w:rPr>
              <w:t>с верху</w:t>
            </w:r>
            <w:proofErr w:type="gramEnd"/>
            <w:r w:rsidRPr="00981DB3">
              <w:rPr>
                <w:rFonts w:ascii="Arial" w:eastAsia="Calibri" w:hAnsi="Arial" w:cs="Arial"/>
                <w:sz w:val="24"/>
                <w:szCs w:val="24"/>
              </w:rPr>
              <w:t>, стоя на площадке</w:t>
            </w:r>
          </w:p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Чередование способов передачи мяча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1360C3">
        <w:trPr>
          <w:trHeight w:val="2587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3.3.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Подача мяча в волейболе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№13,14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подачи мяча.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Нижняя прямая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Нижняя боковая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Верхняя прямая подача</w:t>
            </w:r>
          </w:p>
        </w:tc>
        <w:tc>
          <w:tcPr>
            <w:tcW w:w="2280" w:type="dxa"/>
            <w:gridSpan w:val="2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D05F3D">
        <w:tc>
          <w:tcPr>
            <w:tcW w:w="2956" w:type="dxa"/>
            <w:vMerge w:val="restart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Тема 3.4. 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Тактика нападения, 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тактика защиты в волейболе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 w:val="restart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№15,16,17,18</w:t>
            </w:r>
          </w:p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Тактика нападения, тактика защиты в волейболе                                                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Индивидуальные тактические действия: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места для второй передачи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места и способа подачи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способа отбивания мяча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Вторая передача, стоя </w:t>
            </w:r>
            <w:proofErr w:type="gramStart"/>
            <w:r w:rsidRPr="00981DB3">
              <w:rPr>
                <w:rFonts w:ascii="Arial" w:eastAsia="Calibri" w:hAnsi="Arial" w:cs="Arial"/>
                <w:sz w:val="24"/>
                <w:szCs w:val="24"/>
              </w:rPr>
              <w:t>атакующему</w:t>
            </w:r>
            <w:proofErr w:type="gramEnd"/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лицом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Нападающий удар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Групповые тактические действия: взаимодействие игроков в зонах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Командные тактические действия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способа приема подачи.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места при блокировании.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места при приеме атакующего удара.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места при страховке партнера.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Выбор способа приема атакующего удара</w:t>
            </w:r>
          </w:p>
        </w:tc>
        <w:tc>
          <w:tcPr>
            <w:tcW w:w="2280" w:type="dxa"/>
            <w:gridSpan w:val="2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D05F3D">
        <w:tc>
          <w:tcPr>
            <w:tcW w:w="2956" w:type="dxa"/>
            <w:vMerge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7C43FD" w:rsidRPr="00981DB3" w:rsidTr="00D05F3D">
        <w:tc>
          <w:tcPr>
            <w:tcW w:w="2956" w:type="dxa"/>
          </w:tcPr>
          <w:p w:rsidR="007C43FD" w:rsidRPr="00981DB3" w:rsidRDefault="007C43FD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 3.5. </w:t>
            </w:r>
          </w:p>
          <w:p w:rsidR="007C43FD" w:rsidRPr="00981DB3" w:rsidRDefault="007C43FD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мяча</w:t>
            </w:r>
          </w:p>
          <w:p w:rsidR="007C43FD" w:rsidRPr="00981DB3" w:rsidRDefault="007C43FD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Блокирование</w:t>
            </w:r>
          </w:p>
          <w:p w:rsidR="007C43FD" w:rsidRPr="00981DB3" w:rsidRDefault="007C43FD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C43FD" w:rsidRPr="00981DB3" w:rsidRDefault="00E01413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46562B"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19,20,21,22</w:t>
            </w:r>
          </w:p>
          <w:p w:rsidR="007C43FD" w:rsidRPr="00981DB3" w:rsidRDefault="007C43FD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Тема: 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приема мяча, блокирование, Учебная игра.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мяча сверху двумя руками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мяча снизу двумя руками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мяча снизу одной рукой (правой, левой)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Прием мяча одной рукой с последующим нападением и перекатом в сторону, на бедро и 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спину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Отбивание мяча ногой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Одиночное блокирование</w:t>
            </w:r>
          </w:p>
          <w:p w:rsidR="007C43FD" w:rsidRPr="00981DB3" w:rsidRDefault="007C43FD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Групповое блокирование</w:t>
            </w:r>
          </w:p>
          <w:p w:rsidR="007C43FD" w:rsidRPr="00981DB3" w:rsidRDefault="008677CC" w:rsidP="00981DB3">
            <w:pPr>
              <w:spacing w:after="0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Практическое занятие №22</w:t>
            </w:r>
            <w:r w:rsidR="00BC4B1C"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="00BC4B1C"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BC4B1C"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  <w:r w:rsidR="00BC3A03"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="00BC4B1C" w:rsidRPr="00981DB3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Командная игра</w:t>
            </w:r>
            <w:r w:rsidR="00BC3A03" w:rsidRPr="00981DB3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2280" w:type="dxa"/>
            <w:gridSpan w:val="2"/>
          </w:tcPr>
          <w:p w:rsidR="007C43FD" w:rsidRPr="00981DB3" w:rsidRDefault="009A4048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7C43FD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F8599B" w:rsidRPr="00981DB3" w:rsidTr="00D05F3D">
        <w:tc>
          <w:tcPr>
            <w:tcW w:w="2956" w:type="dxa"/>
          </w:tcPr>
          <w:p w:rsidR="00F8599B" w:rsidRPr="00981DB3" w:rsidRDefault="00F8599B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8599B" w:rsidRPr="00981DB3" w:rsidRDefault="00F8599B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Итого по 1 семестру</w:t>
            </w:r>
          </w:p>
        </w:tc>
        <w:tc>
          <w:tcPr>
            <w:tcW w:w="2280" w:type="dxa"/>
            <w:gridSpan w:val="2"/>
          </w:tcPr>
          <w:p w:rsidR="00F8599B" w:rsidRPr="00981DB3" w:rsidRDefault="008163F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  <w:r w:rsidR="009A4048"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F8599B" w:rsidRPr="00981DB3" w:rsidRDefault="00F8599B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8599B" w:rsidRPr="00981DB3" w:rsidTr="00D05F3D">
        <w:tc>
          <w:tcPr>
            <w:tcW w:w="10592" w:type="dxa"/>
            <w:gridSpan w:val="2"/>
          </w:tcPr>
          <w:p w:rsidR="00F8599B" w:rsidRPr="00981DB3" w:rsidRDefault="00F8599B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4.</w:t>
            </w:r>
          </w:p>
          <w:p w:rsidR="00F8599B" w:rsidRPr="00981DB3" w:rsidRDefault="00F8599B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2280" w:type="dxa"/>
            <w:gridSpan w:val="2"/>
          </w:tcPr>
          <w:p w:rsidR="00F8599B" w:rsidRPr="00981DB3" w:rsidRDefault="00F8599B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C66A43"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F8599B" w:rsidRPr="00981DB3" w:rsidRDefault="00F8599B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8319E" w:rsidRPr="00981DB3" w:rsidTr="00491502">
        <w:trPr>
          <w:trHeight w:val="2587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4.1.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Правила лыжных соревнований.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Теоретическое  занятие №23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Техника безопасности на занятиях 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Правила соревнований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Первая помощь при обморожениях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Лыжный инвентарь, хранение и уход за ним</w:t>
            </w:r>
          </w:p>
        </w:tc>
        <w:tc>
          <w:tcPr>
            <w:tcW w:w="2280" w:type="dxa"/>
            <w:gridSpan w:val="2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F8599B" w:rsidRPr="00981DB3" w:rsidTr="00DE21C8">
        <w:tc>
          <w:tcPr>
            <w:tcW w:w="2956" w:type="dxa"/>
          </w:tcPr>
          <w:p w:rsidR="00F8599B" w:rsidRPr="00981DB3" w:rsidRDefault="00F8599B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4.2.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8599B" w:rsidRPr="00981DB3" w:rsidRDefault="00F8599B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Техника лыжных ходов</w:t>
            </w:r>
          </w:p>
          <w:p w:rsidR="00F8599B" w:rsidRPr="00981DB3" w:rsidRDefault="00F8599B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8599B" w:rsidRPr="00981DB3" w:rsidRDefault="006B4C12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4C2261"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№24,25,26</w:t>
            </w:r>
          </w:p>
          <w:p w:rsidR="00F8599B" w:rsidRPr="00981DB3" w:rsidRDefault="00F8599B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передвижения на лыжах</w:t>
            </w:r>
          </w:p>
          <w:p w:rsidR="00F8599B" w:rsidRPr="00981DB3" w:rsidRDefault="00F8599B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 xml:space="preserve">Переход с одновременных лыжных ходов на </w:t>
            </w:r>
            <w:proofErr w:type="gramStart"/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попеременные</w:t>
            </w:r>
            <w:proofErr w:type="gramEnd"/>
          </w:p>
          <w:p w:rsidR="00F8599B" w:rsidRPr="00981DB3" w:rsidRDefault="00F8599B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Переход с хода на ход в зависимости от условий дистанции и состояния лыжни</w:t>
            </w:r>
          </w:p>
          <w:p w:rsidR="00F8599B" w:rsidRPr="00981DB3" w:rsidRDefault="00F8599B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Преодоление подъемов и препятствий</w:t>
            </w:r>
          </w:p>
          <w:p w:rsidR="00F8599B" w:rsidRPr="00981DB3" w:rsidRDefault="00F8599B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Подъем ступающим, скользящим, «лесенкой», «елочкой», «</w:t>
            </w:r>
            <w:proofErr w:type="spellStart"/>
            <w:r w:rsidRPr="00981DB3">
              <w:rPr>
                <w:rFonts w:ascii="Arial" w:eastAsia="Calibri" w:hAnsi="Arial" w:cs="Arial"/>
                <w:sz w:val="24"/>
                <w:szCs w:val="24"/>
              </w:rPr>
              <w:t>полуёлочкой</w:t>
            </w:r>
            <w:proofErr w:type="spellEnd"/>
            <w:r w:rsidRPr="00981DB3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  <w:p w:rsidR="00F8599B" w:rsidRPr="00981DB3" w:rsidRDefault="00F8599B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Повороты в движении: «плугом», «переступанием», «упором», «из упора»</w:t>
            </w:r>
          </w:p>
          <w:p w:rsidR="00F8599B" w:rsidRPr="00981DB3" w:rsidRDefault="00F8599B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Способу спусков, торможения</w:t>
            </w:r>
          </w:p>
        </w:tc>
        <w:tc>
          <w:tcPr>
            <w:tcW w:w="1126" w:type="dxa"/>
          </w:tcPr>
          <w:p w:rsidR="00F8599B" w:rsidRPr="00981DB3" w:rsidRDefault="00C66A43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F8599B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C468D4">
        <w:trPr>
          <w:trHeight w:val="2069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4.3.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№27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Тема: Элементы тактики лыжных гонок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Распределение сил, лидирование</w:t>
            </w:r>
          </w:p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обгон, финиширование</w:t>
            </w:r>
          </w:p>
        </w:tc>
        <w:tc>
          <w:tcPr>
            <w:tcW w:w="1126" w:type="dxa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5C4A6F">
        <w:trPr>
          <w:trHeight w:val="2504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4.4.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№28,29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Воспитание специальной выносливости и совершенствование техники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pacing w:val="-6"/>
                <w:sz w:val="24"/>
                <w:szCs w:val="24"/>
              </w:rPr>
              <w:t>Прохождение дистанции до 2 км (девушки) и до 3 км (юноши)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Полоса препятствий на лыжах</w:t>
            </w:r>
          </w:p>
        </w:tc>
        <w:tc>
          <w:tcPr>
            <w:tcW w:w="1126" w:type="dxa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C11A90" w:rsidRPr="00981DB3" w:rsidTr="00D05F3D">
        <w:tc>
          <w:tcPr>
            <w:tcW w:w="11746" w:type="dxa"/>
            <w:gridSpan w:val="3"/>
          </w:tcPr>
          <w:p w:rsidR="00C11A90" w:rsidRPr="00981DB3" w:rsidRDefault="00C11A90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5.</w:t>
            </w:r>
          </w:p>
          <w:p w:rsidR="00C11A90" w:rsidRPr="00981DB3" w:rsidRDefault="00C11A9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126" w:type="dxa"/>
          </w:tcPr>
          <w:p w:rsidR="00C11A90" w:rsidRPr="00981DB3" w:rsidRDefault="00C66A43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C11A90" w:rsidRPr="00981DB3" w:rsidRDefault="00C11A9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8319E" w:rsidRPr="00981DB3" w:rsidTr="00910A2F">
        <w:trPr>
          <w:trHeight w:val="1869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5.1.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Строевые упражнения. Перестроения.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№30</w:t>
            </w:r>
          </w:p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Строевые упражнения. Перестроения (Техника безопасности)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48319E" w:rsidRPr="00981DB3" w:rsidTr="002374FA">
        <w:trPr>
          <w:trHeight w:val="4656"/>
        </w:trPr>
        <w:tc>
          <w:tcPr>
            <w:tcW w:w="2956" w:type="dxa"/>
          </w:tcPr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5.2.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Элементы акробатики.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№31,32,33,34</w:t>
            </w:r>
          </w:p>
          <w:p w:rsidR="0048319E" w:rsidRPr="00981DB3" w:rsidRDefault="0048319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Элементы акробатики.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Кувырок вперед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Кувырок назад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Длинный кувырок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Стойка на лопатках </w:t>
            </w:r>
          </w:p>
          <w:p w:rsidR="0048319E" w:rsidRPr="00981DB3" w:rsidRDefault="0048319E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Стойка на голове</w:t>
            </w:r>
          </w:p>
          <w:p w:rsidR="0048319E" w:rsidRPr="00981DB3" w:rsidRDefault="0048319E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Комбинация из освоенных акробатических упражнений</w:t>
            </w:r>
          </w:p>
          <w:p w:rsidR="0048319E" w:rsidRPr="00981DB3" w:rsidRDefault="0048319E" w:rsidP="00981DB3">
            <w:pPr>
              <w:spacing w:after="0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Практическое задание№34 (</w:t>
            </w:r>
            <w:proofErr w:type="spellStart"/>
            <w:r w:rsidRPr="00981DB3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981DB3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) Комплекс упражнений на 32 счета</w:t>
            </w:r>
          </w:p>
        </w:tc>
        <w:tc>
          <w:tcPr>
            <w:tcW w:w="1126" w:type="dxa"/>
          </w:tcPr>
          <w:p w:rsidR="0048319E" w:rsidRPr="00981DB3" w:rsidRDefault="0048319E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48319E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B22065">
        <w:trPr>
          <w:trHeight w:val="2504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5.3.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Игры и эстафеты с использованием гимнастического инвентаря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Практическое занятие №35,36(</w:t>
            </w:r>
            <w:proofErr w:type="spellStart"/>
            <w:r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981DB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 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894AC4" w:rsidRPr="00981DB3" w:rsidTr="00D05F3D">
        <w:tc>
          <w:tcPr>
            <w:tcW w:w="11746" w:type="dxa"/>
            <w:gridSpan w:val="3"/>
          </w:tcPr>
          <w:p w:rsidR="00894AC4" w:rsidRPr="00981DB3" w:rsidRDefault="00894AC4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6. Баскетбол</w:t>
            </w:r>
          </w:p>
        </w:tc>
        <w:tc>
          <w:tcPr>
            <w:tcW w:w="1126" w:type="dxa"/>
          </w:tcPr>
          <w:p w:rsidR="00894AC4" w:rsidRPr="00981DB3" w:rsidRDefault="000E7F23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894AC4" w:rsidRPr="00981DB3" w:rsidRDefault="00894AC4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54C7C" w:rsidRPr="00981DB3" w:rsidTr="00CA7138">
        <w:trPr>
          <w:trHeight w:val="7761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6.1.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Прием и передача  мяча</w:t>
            </w: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№37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приема и передачи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безопасности на уроках. Правила игры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груди, стоя на месте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 с шагом вперед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 в движении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одной рукой от плеча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одной рукой шагом вперед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То же после ведения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одной рукой с отскоком от пола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двумя руками с отскоком от пола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Передача одной рукой снизу от пола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Ловля высоко летящего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Ловля катящего мяча, стоя на месте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Ловля катящего мяча в движении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894AC4" w:rsidRPr="00981DB3" w:rsidTr="00DE21C8">
        <w:tc>
          <w:tcPr>
            <w:tcW w:w="2956" w:type="dxa"/>
          </w:tcPr>
          <w:p w:rsidR="00894AC4" w:rsidRPr="00981DB3" w:rsidRDefault="00894AC4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6.2.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981DB3" w:rsidRDefault="00894AC4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Ведение мяча в баскетболе</w:t>
            </w:r>
          </w:p>
          <w:p w:rsidR="00894AC4" w:rsidRPr="00981DB3" w:rsidRDefault="00894AC4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981DB3" w:rsidRDefault="004C2261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№38,39</w:t>
            </w:r>
          </w:p>
          <w:p w:rsidR="00894AC4" w:rsidRPr="00981DB3" w:rsidRDefault="00894AC4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ведения мяча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На месте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 движении шагом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В движении бегом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То же с изменением направления и скорости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То же с изменением высоты отскока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Правой и левой  рукой поочередно в движении</w:t>
            </w:r>
          </w:p>
          <w:p w:rsidR="00894AC4" w:rsidRPr="00981DB3" w:rsidRDefault="00894AC4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Правой и левой рукой поочередно на месте </w:t>
            </w:r>
          </w:p>
          <w:p w:rsidR="00894AC4" w:rsidRPr="00981DB3" w:rsidRDefault="00894AC4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Перевод мяча с правой  руки на </w:t>
            </w:r>
            <w:proofErr w:type="gramStart"/>
            <w:r w:rsidRPr="00981DB3">
              <w:rPr>
                <w:rFonts w:ascii="Arial" w:eastAsia="Calibri" w:hAnsi="Arial" w:cs="Arial"/>
                <w:sz w:val="24"/>
                <w:szCs w:val="24"/>
              </w:rPr>
              <w:t>левую</w:t>
            </w:r>
            <w:proofErr w:type="gramEnd"/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и обратно, стоя на месте</w:t>
            </w:r>
          </w:p>
        </w:tc>
        <w:tc>
          <w:tcPr>
            <w:tcW w:w="1126" w:type="dxa"/>
          </w:tcPr>
          <w:p w:rsidR="00894AC4" w:rsidRPr="00981DB3" w:rsidRDefault="00441C65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894AC4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DE21C8">
        <w:tc>
          <w:tcPr>
            <w:tcW w:w="2956" w:type="dxa"/>
            <w:vMerge w:val="restart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6.3.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Броски мяча в корзину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№40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бросков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баскетбольный щит с места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 с места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 после ведения и остановки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с места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после ведения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баскетбольное кольцо с места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 прыжке одной рукой с места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Штрафной бросок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Двумя руками снизу в движении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 прыжке со средней дистанции</w:t>
            </w:r>
          </w:p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 прыжке с дальней  дистанции</w:t>
            </w:r>
          </w:p>
        </w:tc>
        <w:tc>
          <w:tcPr>
            <w:tcW w:w="1126" w:type="dxa"/>
            <w:vMerge w:val="restart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DE21C8">
        <w:tc>
          <w:tcPr>
            <w:tcW w:w="2956" w:type="dxa"/>
            <w:vMerge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54C7C" w:rsidRPr="00981DB3" w:rsidRDefault="00354C7C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54C7C" w:rsidRPr="00981DB3" w:rsidTr="002F6E9C">
        <w:trPr>
          <w:trHeight w:val="6208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6.4.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нападения в баскетболе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Вырывание и выбивание мяча.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№41,42,43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 xml:space="preserve">Тема: 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Тактика защиты и нападения; Техника вырывания и выбивания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Защитные действия при опеке игрока без мяча 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Защитные действия при опеке игрока с мячом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Перехват мяча 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Борьба за мяч после отскока от щита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Быстрый прорыв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Командные действия в защите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Командные действия в нападении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Вырывание мяча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Выбивание мяча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2F6059" w:rsidRPr="00981DB3" w:rsidTr="00D05F3D">
        <w:tc>
          <w:tcPr>
            <w:tcW w:w="11746" w:type="dxa"/>
            <w:gridSpan w:val="3"/>
          </w:tcPr>
          <w:p w:rsidR="002F6059" w:rsidRPr="00981DB3" w:rsidRDefault="002F6059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7.</w:t>
            </w:r>
          </w:p>
          <w:p w:rsidR="002F6059" w:rsidRPr="00981DB3" w:rsidRDefault="002F6059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Мини-футбол</w:t>
            </w:r>
          </w:p>
        </w:tc>
        <w:tc>
          <w:tcPr>
            <w:tcW w:w="1126" w:type="dxa"/>
          </w:tcPr>
          <w:p w:rsidR="002F6059" w:rsidRPr="00981DB3" w:rsidRDefault="00010052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914" w:type="dxa"/>
          </w:tcPr>
          <w:p w:rsidR="002F6059" w:rsidRPr="00981DB3" w:rsidRDefault="002F6059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54C7C" w:rsidRPr="00981DB3" w:rsidTr="00DE21C8">
        <w:tc>
          <w:tcPr>
            <w:tcW w:w="2956" w:type="dxa"/>
            <w:vMerge w:val="restart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7.1.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Удары по мячу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№44,45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ударов по мячу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Боковой удар серединой или внешней частью подъема с лета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Удар с лета серединой подъема по опускающемуся  мячу через голову 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серединой или внешней частью подъема с полулета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ногой различными способами на точность и силу после остановки, ведения, рывков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Удары серединой лба и опорного положения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серединой лба в прыжке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боковой частью головы в опорном положении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боковой частью головы в прыжке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затылочной частью головы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головой в броске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Удары головой различными способами на точность на короткое  и среднее расстояние.</w:t>
            </w:r>
          </w:p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DE21C8">
        <w:tc>
          <w:tcPr>
            <w:tcW w:w="2956" w:type="dxa"/>
            <w:vMerge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54C7C" w:rsidRPr="00981DB3" w:rsidRDefault="00354C7C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54C7C" w:rsidRPr="00981DB3" w:rsidTr="00F352A0">
        <w:trPr>
          <w:trHeight w:val="4774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7.2.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Остановка мяча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№46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остановки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внутренней стороной стопы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опускающихся и низколетящих мячей внутренней стороной стопы в опорном положении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мячей, летящих выше бедра, внутренней стороны стопы в прыжке. 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подошвой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опускающихся мячей подошвой 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опускающей мячей серединой подъема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DE21C8">
        <w:tc>
          <w:tcPr>
            <w:tcW w:w="2956" w:type="dxa"/>
            <w:vMerge w:val="restart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7.3.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Обманные движения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№47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Обманные движения (финты)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Отбор мяча накладыванием стопы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Отбор мяча выбиванием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lastRenderedPageBreak/>
              <w:t>Отбор мяча перехватом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Обманные движения без мяча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Финт «Уходом»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Финт «Проброс мяча мимо соперника» 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Финт «Остановка мяча подошвой»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Финт «Убирание мяча подошвой»</w:t>
            </w:r>
          </w:p>
        </w:tc>
        <w:tc>
          <w:tcPr>
            <w:tcW w:w="1126" w:type="dxa"/>
            <w:vMerge w:val="restart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DE21C8">
        <w:tc>
          <w:tcPr>
            <w:tcW w:w="2956" w:type="dxa"/>
            <w:vMerge/>
          </w:tcPr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F59E0" w:rsidRPr="00981DB3" w:rsidTr="00DE21C8">
        <w:tc>
          <w:tcPr>
            <w:tcW w:w="2956" w:type="dxa"/>
          </w:tcPr>
          <w:p w:rsidR="008F59E0" w:rsidRPr="00981DB3" w:rsidRDefault="008F59E0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7.4.</w:t>
            </w:r>
          </w:p>
          <w:p w:rsidR="008F59E0" w:rsidRPr="00981DB3" w:rsidRDefault="008F59E0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игры вратаря</w:t>
            </w:r>
          </w:p>
          <w:p w:rsidR="008F59E0" w:rsidRPr="00981DB3" w:rsidRDefault="008F59E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F59E0" w:rsidRPr="00981DB3" w:rsidRDefault="004C2261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№48</w:t>
            </w:r>
          </w:p>
          <w:p w:rsidR="00C85978" w:rsidRPr="00981DB3" w:rsidRDefault="008F59E0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85978"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Техника игры вратаря</w:t>
            </w:r>
          </w:p>
          <w:p w:rsidR="008F59E0" w:rsidRPr="00981DB3" w:rsidRDefault="008F59E0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Перемещение в воротах</w:t>
            </w:r>
          </w:p>
          <w:p w:rsidR="008F59E0" w:rsidRPr="00981DB3" w:rsidRDefault="008F59E0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Стойка вратаря</w:t>
            </w:r>
          </w:p>
          <w:p w:rsidR="008F59E0" w:rsidRPr="00981DB3" w:rsidRDefault="008F59E0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Ловля катящихся и </w:t>
            </w:r>
            <w:proofErr w:type="spellStart"/>
            <w:r w:rsidRPr="00981DB3">
              <w:rPr>
                <w:rFonts w:ascii="Arial" w:eastAsia="Calibri" w:hAnsi="Arial" w:cs="Arial"/>
                <w:sz w:val="24"/>
                <w:szCs w:val="24"/>
              </w:rPr>
              <w:t>низкокатящихся</w:t>
            </w:r>
            <w:proofErr w:type="spellEnd"/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мячей</w:t>
            </w:r>
          </w:p>
          <w:p w:rsidR="008F59E0" w:rsidRPr="00981DB3" w:rsidRDefault="008F59E0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Отбивание мячей </w:t>
            </w:r>
          </w:p>
          <w:p w:rsidR="008F59E0" w:rsidRPr="00981DB3" w:rsidRDefault="008F59E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Вбрасывание мяча.</w:t>
            </w:r>
          </w:p>
          <w:p w:rsidR="008F59E0" w:rsidRPr="00981DB3" w:rsidRDefault="008F59E0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8F59E0" w:rsidRPr="00981DB3" w:rsidRDefault="00010052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8F59E0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7A0765" w:rsidRPr="00981DB3" w:rsidTr="00DE21C8">
        <w:tc>
          <w:tcPr>
            <w:tcW w:w="2956" w:type="dxa"/>
            <w:vMerge w:val="restart"/>
          </w:tcPr>
          <w:p w:rsidR="007A0765" w:rsidRPr="00981DB3" w:rsidRDefault="007A0765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7.5.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7A0765" w:rsidRPr="00981DB3" w:rsidRDefault="007A0765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</w:p>
          <w:p w:rsidR="007A0765" w:rsidRPr="00981DB3" w:rsidRDefault="007A0765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Тактика нападения</w:t>
            </w:r>
          </w:p>
          <w:p w:rsidR="007A0765" w:rsidRPr="00981DB3" w:rsidRDefault="007A0765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7A0765" w:rsidRPr="00981DB3" w:rsidRDefault="00896EE6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</w:t>
            </w:r>
            <w:r w:rsidR="004C2261" w:rsidRPr="00981DB3">
              <w:rPr>
                <w:rFonts w:ascii="Arial" w:eastAsia="Times New Roman" w:hAnsi="Arial" w:cs="Arial"/>
                <w:b/>
                <w:sz w:val="24"/>
                <w:szCs w:val="24"/>
              </w:rPr>
              <w:t>ятие №49,50</w:t>
            </w:r>
          </w:p>
          <w:p w:rsidR="007A0765" w:rsidRPr="00981DB3" w:rsidRDefault="007A0765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защиты, нападения</w:t>
            </w:r>
          </w:p>
          <w:p w:rsidR="007A0765" w:rsidRPr="00981DB3" w:rsidRDefault="007A076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Опека с мячом, без мяча</w:t>
            </w:r>
          </w:p>
          <w:p w:rsidR="007A0765" w:rsidRPr="00981DB3" w:rsidRDefault="007A076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Подстраховка</w:t>
            </w:r>
          </w:p>
          <w:p w:rsidR="007A0765" w:rsidRPr="00981DB3" w:rsidRDefault="007A076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Персональная оборона</w:t>
            </w:r>
          </w:p>
          <w:p w:rsidR="007A0765" w:rsidRPr="00981DB3" w:rsidRDefault="007A076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Зонная оборона</w:t>
            </w:r>
          </w:p>
          <w:p w:rsidR="007A0765" w:rsidRPr="00981DB3" w:rsidRDefault="007A0765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Передачи, удары, ведения</w:t>
            </w:r>
          </w:p>
          <w:p w:rsidR="007A0765" w:rsidRPr="00981DB3" w:rsidRDefault="007A0765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Комбинации групповых действий</w:t>
            </w:r>
          </w:p>
        </w:tc>
        <w:tc>
          <w:tcPr>
            <w:tcW w:w="1126" w:type="dxa"/>
          </w:tcPr>
          <w:p w:rsidR="007A0765" w:rsidRPr="00981DB3" w:rsidRDefault="00010052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7A0765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7A0765" w:rsidRPr="00981DB3" w:rsidTr="00DE21C8">
        <w:tc>
          <w:tcPr>
            <w:tcW w:w="2956" w:type="dxa"/>
            <w:vMerge/>
          </w:tcPr>
          <w:p w:rsidR="007A0765" w:rsidRPr="00981DB3" w:rsidRDefault="007A0765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7A0765" w:rsidRPr="00981DB3" w:rsidRDefault="007A0765" w:rsidP="00981DB3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7A0765" w:rsidRPr="00981DB3" w:rsidRDefault="007A0765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7A0765" w:rsidRPr="00981DB3" w:rsidRDefault="007A0765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E21C8" w:rsidRPr="00981DB3" w:rsidTr="00DE21C8">
        <w:tc>
          <w:tcPr>
            <w:tcW w:w="2956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DE21C8" w:rsidRPr="00981DB3" w:rsidRDefault="00C94BED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Итого по 2</w:t>
            </w:r>
            <w:r w:rsidR="001F5628" w:rsidRPr="00981DB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DE21C8" w:rsidRPr="00981DB3">
              <w:rPr>
                <w:rFonts w:ascii="Arial" w:eastAsia="Calibri" w:hAnsi="Arial" w:cs="Arial"/>
                <w:bCs/>
                <w:sz w:val="24"/>
                <w:szCs w:val="24"/>
              </w:rPr>
              <w:t>семестру</w:t>
            </w:r>
          </w:p>
        </w:tc>
        <w:tc>
          <w:tcPr>
            <w:tcW w:w="1126" w:type="dxa"/>
          </w:tcPr>
          <w:p w:rsidR="00DE21C8" w:rsidRPr="00981DB3" w:rsidRDefault="00010052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56</w:t>
            </w:r>
          </w:p>
        </w:tc>
        <w:tc>
          <w:tcPr>
            <w:tcW w:w="1914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BA54DF" w:rsidRPr="00981DB3" w:rsidTr="00D05F3D">
        <w:tc>
          <w:tcPr>
            <w:tcW w:w="11746" w:type="dxa"/>
            <w:gridSpan w:val="3"/>
          </w:tcPr>
          <w:p w:rsidR="00BA54DF" w:rsidRPr="00981DB3" w:rsidRDefault="00412B6E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8</w:t>
            </w:r>
            <w:r w:rsidR="00BA54DF"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</w:t>
            </w:r>
          </w:p>
          <w:p w:rsidR="00BA54DF" w:rsidRPr="00981DB3" w:rsidRDefault="00BA54DF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sz w:val="24"/>
                <w:szCs w:val="24"/>
              </w:rPr>
              <w:t>Атлетическая гимнастика, работа на тренажерах.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</w:tcPr>
          <w:p w:rsidR="00BA54DF" w:rsidRPr="00981DB3" w:rsidRDefault="00D35AC9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3</w:t>
            </w:r>
            <w:r w:rsidR="00A55A2F" w:rsidRPr="00981DB3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BA54DF" w:rsidRPr="00981DB3" w:rsidRDefault="00BA54DF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54C7C" w:rsidRPr="00981DB3" w:rsidTr="00C13026">
        <w:trPr>
          <w:trHeight w:val="4139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8.1.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Круговой метод тренировки 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Практическое  занятие №51, 52,53,54,55,56</w:t>
            </w:r>
          </w:p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 Круговая тренировка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Техника безопасности на занятиях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Упражнения с гантелями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Упражнения с гирями</w:t>
            </w:r>
          </w:p>
          <w:p w:rsidR="00354C7C" w:rsidRPr="00981DB3" w:rsidRDefault="00354C7C" w:rsidP="00981DB3">
            <w:pPr>
              <w:shd w:val="clear" w:color="auto" w:fill="FFFFFF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Упражнения со штангой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Упражнения со штангой с изогнутым грифом</w:t>
            </w:r>
          </w:p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Упражнения с весом собственного тела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354C7C" w:rsidRPr="00981DB3" w:rsidTr="006B30AB">
        <w:trPr>
          <w:trHeight w:val="1869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Тема 8.2.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Упражнения  на тренажерах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Практическое  занятие (</w:t>
            </w:r>
            <w:proofErr w:type="spellStart"/>
            <w:r w:rsidRPr="00981DB3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981DB3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) №57,58, 59,60,61,62,63,64,65,66,67,68,69</w:t>
            </w:r>
          </w:p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 Комплекс упражнений на тренажерах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Комплексы упражнений на тренажерах</w:t>
            </w: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 на развитие профессионально важных физических качеств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26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A55A2F" w:rsidRPr="00981DB3" w:rsidTr="00DE21C8">
        <w:tc>
          <w:tcPr>
            <w:tcW w:w="2956" w:type="dxa"/>
          </w:tcPr>
          <w:p w:rsidR="00A55A2F" w:rsidRPr="00981DB3" w:rsidRDefault="00A55A2F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A55A2F" w:rsidRPr="00981DB3" w:rsidRDefault="00A55A2F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 по 3 семестру</w:t>
            </w:r>
          </w:p>
        </w:tc>
        <w:tc>
          <w:tcPr>
            <w:tcW w:w="1126" w:type="dxa"/>
          </w:tcPr>
          <w:p w:rsidR="00A55A2F" w:rsidRPr="00981DB3" w:rsidRDefault="00A55A2F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A55A2F" w:rsidRPr="00981DB3" w:rsidRDefault="00A55A2F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85267" w:rsidRPr="00981DB3" w:rsidTr="00DE21C8">
        <w:tc>
          <w:tcPr>
            <w:tcW w:w="2956" w:type="dxa"/>
          </w:tcPr>
          <w:p w:rsidR="00685267" w:rsidRPr="00981DB3" w:rsidRDefault="00412B6E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9</w:t>
            </w:r>
            <w:r w:rsidR="00DA4848" w:rsidRPr="00981DB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. ППФП</w:t>
            </w:r>
          </w:p>
        </w:tc>
        <w:tc>
          <w:tcPr>
            <w:tcW w:w="8790" w:type="dxa"/>
            <w:gridSpan w:val="2"/>
          </w:tcPr>
          <w:p w:rsidR="00685267" w:rsidRPr="00981DB3" w:rsidRDefault="00685267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685267" w:rsidRPr="00981DB3" w:rsidRDefault="007D4348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3</w:t>
            </w:r>
            <w:r w:rsidR="00A55A2F" w:rsidRPr="00981DB3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685267" w:rsidRPr="00981DB3" w:rsidRDefault="00685267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54C7C" w:rsidRPr="00981DB3" w:rsidTr="002C665D">
        <w:trPr>
          <w:trHeight w:val="7043"/>
        </w:trPr>
        <w:tc>
          <w:tcPr>
            <w:tcW w:w="2956" w:type="dxa"/>
          </w:tcPr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9.1.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Профессионально прикладная физическая подготовка</w:t>
            </w:r>
          </w:p>
          <w:p w:rsidR="00354C7C" w:rsidRPr="00981DB3" w:rsidRDefault="00354C7C" w:rsidP="00981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Практическое  занятие (</w:t>
            </w:r>
            <w:proofErr w:type="spellStart"/>
            <w:r w:rsidRPr="00981DB3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981DB3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) №70,71,72,73,74,75,76,77,78,79,80,81,82,83,84,85,86</w:t>
            </w:r>
          </w:p>
          <w:p w:rsidR="00354C7C" w:rsidRPr="00981DB3" w:rsidRDefault="00354C7C" w:rsidP="00981DB3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</w:rPr>
              <w:t>Тема: ППФП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Комплексы производственной гимнастики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физические упражнения на развитие профессионально важных качеств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физические упражнения профессиональной направленности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Полоса препятствий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Пальчиковая гимнастика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Комплексы упражнений для мышц спины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Приемы самомассажа, Релаксация 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Комплексы оздоровительной физической культуры 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 xml:space="preserve">Страховка и </w:t>
            </w:r>
            <w:proofErr w:type="spellStart"/>
            <w:r w:rsidRPr="00981DB3">
              <w:rPr>
                <w:rFonts w:ascii="Arial" w:eastAsia="Calibri" w:hAnsi="Arial" w:cs="Arial"/>
                <w:sz w:val="24"/>
                <w:szCs w:val="24"/>
              </w:rPr>
              <w:t>самостраховка</w:t>
            </w:r>
            <w:proofErr w:type="spellEnd"/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sz w:val="24"/>
                <w:szCs w:val="24"/>
              </w:rPr>
              <w:t>Проведение индивидуального, семейного отдыха</w:t>
            </w:r>
          </w:p>
          <w:p w:rsidR="00354C7C" w:rsidRPr="00981DB3" w:rsidRDefault="00354C7C" w:rsidP="00981DB3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Профилактика профессиональных заболеваний</w:t>
            </w:r>
          </w:p>
        </w:tc>
        <w:tc>
          <w:tcPr>
            <w:tcW w:w="1126" w:type="dxa"/>
          </w:tcPr>
          <w:p w:rsidR="00354C7C" w:rsidRPr="00981DB3" w:rsidRDefault="00354C7C" w:rsidP="00981DB3">
            <w:pPr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Cs/>
                <w:sz w:val="24"/>
                <w:szCs w:val="24"/>
              </w:rPr>
              <w:t>32</w:t>
            </w:r>
          </w:p>
        </w:tc>
        <w:tc>
          <w:tcPr>
            <w:tcW w:w="1914" w:type="dxa"/>
          </w:tcPr>
          <w:p w:rsidR="00ED2BB8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 01,</w:t>
            </w:r>
          </w:p>
          <w:p w:rsidR="00354C7C" w:rsidRPr="00981DB3" w:rsidRDefault="00ED2BB8" w:rsidP="00981DB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ОК.04,  ОК.08</w:t>
            </w:r>
          </w:p>
        </w:tc>
      </w:tr>
      <w:tr w:rsidR="00DE21C8" w:rsidRPr="00981DB3" w:rsidTr="00DE21C8">
        <w:tc>
          <w:tcPr>
            <w:tcW w:w="11746" w:type="dxa"/>
            <w:gridSpan w:val="3"/>
          </w:tcPr>
          <w:p w:rsidR="00DE21C8" w:rsidRPr="00981DB3" w:rsidRDefault="00A55A2F" w:rsidP="00981DB3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 по 4</w:t>
            </w:r>
            <w:r w:rsidR="00DE21C8"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семестру</w:t>
            </w:r>
          </w:p>
        </w:tc>
        <w:tc>
          <w:tcPr>
            <w:tcW w:w="1126" w:type="dxa"/>
          </w:tcPr>
          <w:p w:rsidR="00DE21C8" w:rsidRPr="00981DB3" w:rsidRDefault="00A55A2F" w:rsidP="00981DB3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1914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981DB3" w:rsidTr="00DE21C8">
        <w:tc>
          <w:tcPr>
            <w:tcW w:w="11746" w:type="dxa"/>
            <w:gridSpan w:val="3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DE21C8" w:rsidRPr="00981DB3" w:rsidRDefault="00DE21C8" w:rsidP="00981DB3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981DB3" w:rsidTr="00DE21C8">
        <w:tc>
          <w:tcPr>
            <w:tcW w:w="11746" w:type="dxa"/>
            <w:gridSpan w:val="3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DE21C8" w:rsidRPr="00981DB3" w:rsidRDefault="00A55A2F" w:rsidP="00981DB3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981DB3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172</w:t>
            </w:r>
          </w:p>
        </w:tc>
        <w:tc>
          <w:tcPr>
            <w:tcW w:w="1914" w:type="dxa"/>
          </w:tcPr>
          <w:p w:rsidR="00DE21C8" w:rsidRPr="00981DB3" w:rsidRDefault="00DE21C8" w:rsidP="00981DB3">
            <w:pPr>
              <w:spacing w:after="0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B76259" w:rsidRPr="00981DB3" w:rsidRDefault="005C094B" w:rsidP="00945CFD">
      <w:pPr>
        <w:rPr>
          <w:rFonts w:ascii="Arial" w:hAnsi="Arial" w:cs="Arial"/>
          <w:sz w:val="24"/>
          <w:szCs w:val="24"/>
        </w:rPr>
        <w:sectPr w:rsidR="00B76259" w:rsidRPr="00981DB3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981DB3">
        <w:rPr>
          <w:rFonts w:ascii="Arial" w:hAnsi="Arial" w:cs="Arial"/>
          <w:sz w:val="24"/>
          <w:szCs w:val="24"/>
        </w:rPr>
        <w:br w:type="page"/>
      </w:r>
    </w:p>
    <w:p w:rsidR="00B76259" w:rsidRPr="00981DB3" w:rsidRDefault="00B76259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1DB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981DB3" w:rsidRDefault="00945CFD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981DB3" w:rsidTr="008E144A">
        <w:tc>
          <w:tcPr>
            <w:tcW w:w="9571" w:type="dxa"/>
            <w:gridSpan w:val="2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Ведение. Физическая культура в общекультурной и профессиональной подготовке 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Физическая культура в профессиональной деятельности 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</w:t>
            </w: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повышенные требования</w:t>
            </w:r>
          </w:p>
        </w:tc>
      </w:tr>
      <w:tr w:rsidR="00B76259" w:rsidRPr="00981DB3" w:rsidTr="008E144A">
        <w:tc>
          <w:tcPr>
            <w:tcW w:w="9571" w:type="dxa"/>
            <w:gridSpan w:val="2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Практическая часть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981DB3" w:rsidTr="008E144A">
        <w:tc>
          <w:tcPr>
            <w:tcW w:w="9571" w:type="dxa"/>
            <w:gridSpan w:val="2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Легкая атлетика. Кроссовая подготовка</w:t>
            </w:r>
          </w:p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  <w:proofErr w:type="gramEnd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 Метание гранаты весом 500 г (девушки) и 700 г (юноши); толкание ядра; сдача контрольных нормативов</w:t>
            </w:r>
          </w:p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Лыжная подготовка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Преодоление подъемов и препятствий; выполнение перехода с хода на ход в зависимости от условий дистанции и состояния лыжни. Сдача на оценку техники лыжных ходов. Умение разбираться в элементах тактики лыжных гонок: распределении сил, лидировании, обгоне, финишировании и др. Прохождение дистанции до 3 км (девушки) и 5 км (юноши). Знание правил соревнований, техники безопасности при занятиях лыжным спортом. Умение оказывать первую помощь при травмах и обморожениях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Гимнастика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</w:t>
            </w: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 Выполнение комплексов упражнений вводной и производственной гимнастики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 Спортивные игры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основных игровых элементов. Знание правил соревнований по избранному игровому виду спорта. 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 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 Развитие волевых качеств, инициативности, самостоятельности. 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B76259" w:rsidRPr="00981DB3" w:rsidTr="008E144A">
        <w:tc>
          <w:tcPr>
            <w:tcW w:w="2943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B76259" w:rsidRPr="00981DB3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B76259" w:rsidRPr="00981DB3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8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Pr="00981DB3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6259" w:rsidRPr="00981DB3" w:rsidRDefault="00B76259" w:rsidP="00B762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t>УСЛОВИЯ РЕАЛИЗАЦИИ ПРОГРАММЫ УЧЕБНОЙ ДИСЦИПЛИНЫ</w:t>
      </w:r>
    </w:p>
    <w:p w:rsidR="00945CFD" w:rsidRPr="00981DB3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Реализация программы предполагает</w:t>
      </w:r>
      <w:r w:rsidR="002B16F4" w:rsidRPr="00981DB3">
        <w:rPr>
          <w:rFonts w:ascii="Arial" w:hAnsi="Arial" w:cs="Arial"/>
          <w:bCs/>
          <w:sz w:val="24"/>
          <w:szCs w:val="24"/>
        </w:rPr>
        <w:t xml:space="preserve"> наличие спортивного зала, тренажерного зала</w:t>
      </w:r>
      <w:r w:rsidRPr="00981DB3">
        <w:rPr>
          <w:rFonts w:ascii="Arial" w:hAnsi="Arial" w:cs="Arial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Pr="00981DB3" w:rsidRDefault="002B16F4" w:rsidP="00B76259">
      <w:pPr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ab/>
      </w:r>
      <w:proofErr w:type="gramStart"/>
      <w:r w:rsidRPr="00981DB3">
        <w:rPr>
          <w:rFonts w:ascii="Arial" w:hAnsi="Arial" w:cs="Arial"/>
          <w:sz w:val="24"/>
          <w:szCs w:val="24"/>
        </w:rPr>
        <w:t>Помещение Спортивного зала</w:t>
      </w:r>
      <w:r w:rsidR="00B76259" w:rsidRPr="00981DB3">
        <w:rPr>
          <w:rFonts w:ascii="Arial" w:hAnsi="Arial" w:cs="Arial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Pr="00981DB3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ab/>
        <w:t xml:space="preserve">В состав учебно-методического и материально-технического обеспечения программы учебной </w:t>
      </w:r>
      <w:r w:rsidR="00345AE0" w:rsidRPr="00981DB3">
        <w:rPr>
          <w:rFonts w:ascii="Arial" w:hAnsi="Arial" w:cs="Arial"/>
          <w:sz w:val="24"/>
          <w:szCs w:val="24"/>
        </w:rPr>
        <w:t>дисциплины «Общая физическая подготовка</w:t>
      </w:r>
      <w:r w:rsidRPr="00981DB3">
        <w:rPr>
          <w:rFonts w:ascii="Arial" w:hAnsi="Arial" w:cs="Arial"/>
          <w:sz w:val="24"/>
          <w:szCs w:val="24"/>
        </w:rPr>
        <w:t xml:space="preserve">» входит: </w:t>
      </w:r>
    </w:p>
    <w:p w:rsidR="00B76259" w:rsidRPr="00981DB3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lastRenderedPageBreak/>
        <w:t xml:space="preserve">- посадочные места по количеству </w:t>
      </w:r>
      <w:proofErr w:type="gramStart"/>
      <w:r w:rsidRPr="00981DB3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981DB3">
        <w:rPr>
          <w:rFonts w:ascii="Arial" w:hAnsi="Arial" w:cs="Arial"/>
          <w:bCs/>
          <w:sz w:val="24"/>
          <w:szCs w:val="24"/>
        </w:rPr>
        <w:t>;</w:t>
      </w:r>
    </w:p>
    <w:p w:rsidR="00B76259" w:rsidRPr="00981DB3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рабочее место преподавателя;</w:t>
      </w:r>
    </w:p>
    <w:p w:rsidR="00B76259" w:rsidRPr="00981DB3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учебно-методический комплект по дисциплине;</w:t>
      </w:r>
    </w:p>
    <w:p w:rsidR="00B76259" w:rsidRPr="00981DB3" w:rsidRDefault="00345AE0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 xml:space="preserve">- беговая дорожка </w:t>
      </w:r>
      <w:r w:rsidR="002B16F4" w:rsidRPr="00981DB3">
        <w:rPr>
          <w:rFonts w:ascii="Arial" w:hAnsi="Arial" w:cs="Arial"/>
          <w:bCs/>
          <w:sz w:val="24"/>
          <w:szCs w:val="24"/>
        </w:rPr>
        <w:t>- 1</w:t>
      </w:r>
      <w:r w:rsidR="00B76259" w:rsidRPr="00981DB3">
        <w:rPr>
          <w:rFonts w:ascii="Arial" w:hAnsi="Arial" w:cs="Arial"/>
          <w:bCs/>
          <w:sz w:val="24"/>
          <w:szCs w:val="24"/>
        </w:rPr>
        <w:t>шт.;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велоэргометр - 2шт.;</w:t>
      </w:r>
    </w:p>
    <w:p w:rsidR="00B76259" w:rsidRPr="00981DB3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9E4A69" w:rsidRPr="00981DB3">
        <w:rPr>
          <w:rFonts w:ascii="Arial" w:hAnsi="Arial" w:cs="Arial"/>
          <w:bCs/>
          <w:sz w:val="24"/>
          <w:szCs w:val="24"/>
        </w:rPr>
        <w:t>вибро</w:t>
      </w:r>
      <w:r w:rsidRPr="00981DB3">
        <w:rPr>
          <w:rFonts w:ascii="Arial" w:hAnsi="Arial" w:cs="Arial"/>
          <w:bCs/>
          <w:sz w:val="24"/>
          <w:szCs w:val="24"/>
        </w:rPr>
        <w:t>массажёр</w:t>
      </w:r>
      <w:proofErr w:type="spellEnd"/>
      <w:r w:rsidRPr="00981DB3">
        <w:rPr>
          <w:rFonts w:ascii="Arial" w:hAnsi="Arial" w:cs="Arial"/>
          <w:bCs/>
          <w:sz w:val="24"/>
          <w:szCs w:val="24"/>
        </w:rPr>
        <w:t xml:space="preserve"> - 1</w:t>
      </w:r>
      <w:r w:rsidR="00B76259" w:rsidRPr="00981DB3">
        <w:rPr>
          <w:rFonts w:ascii="Arial" w:hAnsi="Arial" w:cs="Arial"/>
          <w:bCs/>
          <w:sz w:val="24"/>
          <w:szCs w:val="24"/>
        </w:rPr>
        <w:t>шт.;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скамья для жима;</w:t>
      </w:r>
    </w:p>
    <w:p w:rsidR="00B76259" w:rsidRPr="00981DB3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десятипозиционная станция</w:t>
      </w:r>
      <w:r w:rsidR="00B76259" w:rsidRPr="00981DB3">
        <w:rPr>
          <w:rFonts w:ascii="Arial" w:hAnsi="Arial" w:cs="Arial"/>
          <w:bCs/>
          <w:sz w:val="24"/>
          <w:szCs w:val="24"/>
        </w:rPr>
        <w:t>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гири;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мячи волейбольные;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мячи баскетбольные;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мячи футбольные;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ворота футбольные;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щиты баскетбольные;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сетка волейбольная;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>- информационные стенды.</w:t>
      </w:r>
    </w:p>
    <w:p w:rsidR="00B76259" w:rsidRPr="00981DB3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ab/>
        <w:t>В процессе освоения программы учебной</w:t>
      </w:r>
      <w:r w:rsidR="00345AE0" w:rsidRPr="00981DB3">
        <w:rPr>
          <w:rFonts w:ascii="Arial" w:hAnsi="Arial" w:cs="Arial"/>
          <w:sz w:val="24"/>
          <w:szCs w:val="24"/>
        </w:rPr>
        <w:t xml:space="preserve"> дисциплины «Общая физическая подготовка</w:t>
      </w:r>
      <w:r w:rsidRPr="00981DB3">
        <w:rPr>
          <w:rFonts w:ascii="Arial" w:hAnsi="Arial" w:cs="Arial"/>
          <w:sz w:val="24"/>
          <w:szCs w:val="24"/>
        </w:rPr>
        <w:t xml:space="preserve">» обучающиеся имеют возможность доступа к спортивному оборудованию, так же к </w:t>
      </w:r>
      <w:proofErr w:type="gramStart"/>
      <w:r w:rsidRPr="00981DB3">
        <w:rPr>
          <w:rFonts w:ascii="Arial" w:hAnsi="Arial" w:cs="Arial"/>
          <w:sz w:val="24"/>
          <w:szCs w:val="24"/>
        </w:rPr>
        <w:t>компьютерам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в которых можно найти  электронный учебный материал.</w:t>
      </w:r>
    </w:p>
    <w:p w:rsidR="00945CFD" w:rsidRPr="00981DB3" w:rsidRDefault="00B76259" w:rsidP="00945CFD">
      <w:pPr>
        <w:rPr>
          <w:rFonts w:ascii="Arial" w:hAnsi="Arial" w:cs="Arial"/>
          <w:i/>
          <w:sz w:val="24"/>
          <w:szCs w:val="24"/>
        </w:rPr>
      </w:pPr>
      <w:r w:rsidRPr="00981DB3">
        <w:rPr>
          <w:rFonts w:ascii="Arial" w:hAnsi="Arial" w:cs="Arial"/>
          <w:i/>
          <w:sz w:val="24"/>
          <w:szCs w:val="24"/>
        </w:rPr>
        <w:tab/>
        <w:t xml:space="preserve"> </w:t>
      </w:r>
    </w:p>
    <w:p w:rsidR="00945CFD" w:rsidRPr="00981DB3" w:rsidRDefault="00945CFD">
      <w:pPr>
        <w:rPr>
          <w:rFonts w:ascii="Arial" w:hAnsi="Arial" w:cs="Arial"/>
          <w:i/>
          <w:sz w:val="24"/>
          <w:szCs w:val="24"/>
        </w:rPr>
      </w:pPr>
      <w:r w:rsidRPr="00981DB3">
        <w:rPr>
          <w:rFonts w:ascii="Arial" w:hAnsi="Arial" w:cs="Arial"/>
          <w:i/>
          <w:sz w:val="24"/>
          <w:szCs w:val="24"/>
        </w:rPr>
        <w:br w:type="page"/>
      </w:r>
    </w:p>
    <w:p w:rsidR="00B76259" w:rsidRPr="00981DB3" w:rsidRDefault="00B76259" w:rsidP="00945CFD">
      <w:pPr>
        <w:jc w:val="center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lastRenderedPageBreak/>
        <w:t>РЕКОМЕНДУЕМАЯ ЛИТЕРАТУРА</w:t>
      </w:r>
    </w:p>
    <w:p w:rsidR="0059106C" w:rsidRPr="00981DB3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r w:rsidRPr="00981DB3">
        <w:rPr>
          <w:rFonts w:ascii="Arial" w:hAnsi="Arial" w:cs="Arial"/>
          <w:b/>
          <w:i/>
          <w:sz w:val="24"/>
          <w:szCs w:val="24"/>
        </w:rPr>
        <w:t xml:space="preserve">Для студентов </w:t>
      </w:r>
    </w:p>
    <w:p w:rsidR="00B76259" w:rsidRPr="00981DB3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proofErr w:type="spellStart"/>
      <w:r w:rsidRPr="00981DB3">
        <w:rPr>
          <w:rFonts w:ascii="Arial" w:hAnsi="Arial" w:cs="Arial"/>
          <w:sz w:val="24"/>
          <w:szCs w:val="24"/>
        </w:rPr>
        <w:t>Бишаева</w:t>
      </w:r>
      <w:proofErr w:type="spellEnd"/>
      <w:r w:rsidRPr="00981DB3">
        <w:rPr>
          <w:rFonts w:ascii="Arial" w:hAnsi="Arial" w:cs="Arial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B1163B" w:rsidRPr="00981DB3">
        <w:rPr>
          <w:rFonts w:ascii="Arial" w:hAnsi="Arial" w:cs="Arial"/>
          <w:sz w:val="24"/>
          <w:szCs w:val="24"/>
        </w:rPr>
        <w:t>2</w:t>
      </w:r>
      <w:r w:rsidR="001D74F2" w:rsidRPr="00981DB3">
        <w:rPr>
          <w:rFonts w:ascii="Arial" w:hAnsi="Arial" w:cs="Arial"/>
          <w:sz w:val="24"/>
          <w:szCs w:val="24"/>
        </w:rPr>
        <w:t>1</w:t>
      </w:r>
    </w:p>
    <w:p w:rsidR="00945CFD" w:rsidRPr="00981DB3" w:rsidRDefault="00945CFD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981DB3">
        <w:rPr>
          <w:rFonts w:ascii="Arial" w:hAnsi="Arial" w:cs="Arial"/>
          <w:color w:val="FF0000"/>
          <w:sz w:val="24"/>
          <w:szCs w:val="24"/>
        </w:rPr>
        <w:t xml:space="preserve"> </w:t>
      </w:r>
      <w:r w:rsidR="001D74F2" w:rsidRPr="00981DB3">
        <w:rPr>
          <w:rFonts w:ascii="Arial" w:hAnsi="Arial" w:cs="Arial"/>
          <w:sz w:val="24"/>
          <w:szCs w:val="24"/>
        </w:rPr>
        <w:t>2020</w:t>
      </w:r>
      <w:r w:rsidRPr="00981DB3">
        <w:rPr>
          <w:rFonts w:ascii="Arial" w:hAnsi="Arial" w:cs="Arial"/>
          <w:sz w:val="24"/>
          <w:szCs w:val="24"/>
        </w:rPr>
        <w:t>.</w:t>
      </w:r>
    </w:p>
    <w:p w:rsidR="0059106C" w:rsidRPr="00981DB3" w:rsidRDefault="0059106C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76259" w:rsidRPr="00981DB3" w:rsidRDefault="00B76259" w:rsidP="00945CFD">
      <w:pPr>
        <w:rPr>
          <w:rFonts w:ascii="Arial" w:hAnsi="Arial" w:cs="Arial"/>
          <w:b/>
          <w:i/>
          <w:sz w:val="24"/>
          <w:szCs w:val="24"/>
        </w:rPr>
      </w:pPr>
      <w:r w:rsidRPr="00981DB3">
        <w:rPr>
          <w:rFonts w:ascii="Arial" w:hAnsi="Arial" w:cs="Arial"/>
          <w:b/>
          <w:i/>
          <w:sz w:val="24"/>
          <w:szCs w:val="24"/>
        </w:rPr>
        <w:t>Для преподавателей</w:t>
      </w:r>
    </w:p>
    <w:p w:rsidR="00B76259" w:rsidRPr="00981DB3" w:rsidRDefault="00B76259" w:rsidP="00B76259">
      <w:pPr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Об образовании в Российской Федерации: </w:t>
      </w:r>
      <w:proofErr w:type="spellStart"/>
      <w:r w:rsidRPr="00981DB3">
        <w:rPr>
          <w:rFonts w:ascii="Arial" w:hAnsi="Arial" w:cs="Arial"/>
          <w:sz w:val="24"/>
          <w:szCs w:val="24"/>
        </w:rPr>
        <w:t>федер</w:t>
      </w:r>
      <w:proofErr w:type="spellEnd"/>
      <w:r w:rsidRPr="00981DB3">
        <w:rPr>
          <w:rFonts w:ascii="Arial" w:hAnsi="Arial" w:cs="Arial"/>
          <w:sz w:val="24"/>
          <w:szCs w:val="24"/>
        </w:rPr>
        <w:t>. Закон от 29.12.2012 №с 273-ФЗ ( в ред. Федеральных законов от 07.05.2013 №99-ФЗ, от 07.06.2013 № 120-ФЗ</w:t>
      </w:r>
      <w:proofErr w:type="gramStart"/>
      <w:r w:rsidRPr="00981DB3">
        <w:rPr>
          <w:rFonts w:ascii="Arial" w:hAnsi="Arial" w:cs="Arial"/>
          <w:sz w:val="24"/>
          <w:szCs w:val="24"/>
        </w:rPr>
        <w:t>,и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981DB3" w:rsidRDefault="00B76259" w:rsidP="00B76259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4"/>
          <w:szCs w:val="24"/>
        </w:rPr>
      </w:pPr>
      <w:r w:rsidRPr="00981DB3">
        <w:rPr>
          <w:rFonts w:ascii="Arial" w:hAnsi="Arial" w:cs="Arial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981DB3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981DB3">
        <w:rPr>
          <w:rFonts w:ascii="Arial" w:hAnsi="Arial" w:cs="Arial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981DB3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981DB3">
        <w:rPr>
          <w:rFonts w:ascii="Arial" w:hAnsi="Arial" w:cs="Arial"/>
          <w:color w:val="000000"/>
          <w:spacing w:val="-1"/>
          <w:sz w:val="24"/>
          <w:szCs w:val="24"/>
        </w:rPr>
        <w:t>2. Научно-методический жу</w:t>
      </w:r>
      <w:r w:rsidR="0059106C" w:rsidRPr="00981DB3">
        <w:rPr>
          <w:rFonts w:ascii="Arial" w:hAnsi="Arial" w:cs="Arial"/>
          <w:color w:val="000000"/>
          <w:spacing w:val="-1"/>
          <w:sz w:val="24"/>
          <w:szCs w:val="24"/>
        </w:rPr>
        <w:t>рнал «Физичес</w:t>
      </w:r>
      <w:r w:rsidR="001D74F2" w:rsidRPr="00981DB3">
        <w:rPr>
          <w:rFonts w:ascii="Arial" w:hAnsi="Arial" w:cs="Arial"/>
          <w:color w:val="000000"/>
          <w:spacing w:val="-1"/>
          <w:sz w:val="24"/>
          <w:szCs w:val="24"/>
        </w:rPr>
        <w:t>кая культура и спорт», 2014-2023</w:t>
      </w:r>
      <w:r w:rsidRPr="00981DB3">
        <w:rPr>
          <w:rFonts w:ascii="Arial" w:hAnsi="Arial" w:cs="Arial"/>
          <w:color w:val="000000"/>
          <w:spacing w:val="-1"/>
          <w:sz w:val="24"/>
          <w:szCs w:val="24"/>
        </w:rPr>
        <w:t>гг.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981DB3">
        <w:rPr>
          <w:rFonts w:ascii="Arial" w:hAnsi="Arial" w:cs="Arial"/>
          <w:b/>
          <w:bCs/>
          <w:i/>
          <w:sz w:val="24"/>
          <w:szCs w:val="24"/>
        </w:rPr>
        <w:t>Интернет – ресурсы: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981DB3">
          <w:rPr>
            <w:rStyle w:val="ac"/>
            <w:rFonts w:ascii="Arial" w:hAnsi="Arial" w:cs="Arial"/>
            <w:bCs/>
            <w:sz w:val="24"/>
            <w:szCs w:val="24"/>
          </w:rPr>
          <w:t>http://spo.1september.ru</w:t>
        </w:r>
      </w:hyperlink>
      <w:r w:rsidRPr="00981DB3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981DB3" w:rsidRDefault="00B76259" w:rsidP="00B76259">
      <w:pPr>
        <w:rPr>
          <w:rFonts w:ascii="Arial" w:hAnsi="Arial" w:cs="Arial"/>
          <w:color w:val="0000FF"/>
          <w:sz w:val="24"/>
          <w:szCs w:val="24"/>
          <w:u w:val="single"/>
        </w:rPr>
      </w:pPr>
      <w:r w:rsidRPr="00981DB3">
        <w:rPr>
          <w:rFonts w:ascii="Arial" w:hAnsi="Arial" w:cs="Arial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981DB3">
        <w:rPr>
          <w:rFonts w:ascii="Arial" w:hAnsi="Arial" w:cs="Arial"/>
          <w:sz w:val="24"/>
          <w:szCs w:val="24"/>
        </w:rPr>
        <w:t>.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81DB3">
        <w:rPr>
          <w:rFonts w:ascii="Arial" w:hAnsi="Arial" w:cs="Arial"/>
          <w:sz w:val="24"/>
          <w:szCs w:val="24"/>
        </w:rPr>
        <w:t>к</w:t>
      </w:r>
      <w:proofErr w:type="gramEnd"/>
      <w:r w:rsidRPr="00981DB3">
        <w:rPr>
          <w:rFonts w:ascii="Arial" w:hAnsi="Arial" w:cs="Arial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981DB3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981DB3">
          <w:rPr>
            <w:rStyle w:val="ac"/>
            <w:rFonts w:ascii="Arial" w:hAnsi="Arial" w:cs="Arial"/>
            <w:sz w:val="24"/>
            <w:szCs w:val="24"/>
          </w:rPr>
          <w:t>.old.fgoupsk.ru/?</w:t>
        </w:r>
        <w:proofErr w:type="spellStart"/>
        <w:r w:rsidRPr="00981DB3">
          <w:rPr>
            <w:rStyle w:val="ac"/>
            <w:rFonts w:ascii="Arial" w:hAnsi="Arial" w:cs="Arial"/>
            <w:sz w:val="24"/>
            <w:szCs w:val="24"/>
          </w:rPr>
          <w:t>menu</w:t>
        </w:r>
        <w:proofErr w:type="spellEnd"/>
        <w:r w:rsidRPr="00981DB3">
          <w:rPr>
            <w:rStyle w:val="ac"/>
            <w:rFonts w:ascii="Arial" w:hAnsi="Arial" w:cs="Arial"/>
            <w:sz w:val="24"/>
            <w:szCs w:val="24"/>
          </w:rPr>
          <w:t>=3&amp;teme=pp.inc</w:t>
        </w:r>
      </w:hyperlink>
      <w:r w:rsidRPr="00981DB3">
        <w:rPr>
          <w:rFonts w:ascii="Arial" w:hAnsi="Arial" w:cs="Arial"/>
          <w:sz w:val="24"/>
          <w:szCs w:val="24"/>
        </w:rPr>
        <w:t xml:space="preserve">; </w:t>
      </w:r>
    </w:p>
    <w:p w:rsidR="00B76259" w:rsidRPr="00981DB3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 xml:space="preserve">3. </w:t>
      </w:r>
      <w:r w:rsidRPr="00981DB3">
        <w:rPr>
          <w:rFonts w:ascii="Arial" w:hAnsi="Arial" w:cs="Arial"/>
          <w:sz w:val="24"/>
          <w:szCs w:val="24"/>
        </w:rPr>
        <w:t>Основы методики занятий физкультурными  упражнениями</w:t>
      </w:r>
      <w:proofErr w:type="gramStart"/>
      <w:r w:rsidRPr="00981DB3">
        <w:rPr>
          <w:rFonts w:ascii="Arial" w:hAnsi="Arial" w:cs="Arial"/>
          <w:sz w:val="24"/>
          <w:szCs w:val="24"/>
        </w:rPr>
        <w:t>.–</w:t>
      </w:r>
      <w:proofErr w:type="gramEnd"/>
      <w:r w:rsidRPr="00981DB3">
        <w:rPr>
          <w:rFonts w:ascii="Arial" w:hAnsi="Arial" w:cs="Arial"/>
          <w:sz w:val="24"/>
          <w:szCs w:val="24"/>
        </w:rPr>
        <w:t>Режим доступа:</w:t>
      </w:r>
    </w:p>
    <w:p w:rsidR="00B76259" w:rsidRPr="00981DB3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  </w:t>
      </w:r>
      <w:hyperlink r:id="rId11" w:history="1">
        <w:r w:rsidRPr="00981DB3">
          <w:rPr>
            <w:rStyle w:val="ac"/>
            <w:rFonts w:ascii="Arial" w:hAnsi="Arial" w:cs="Arial"/>
            <w:sz w:val="24"/>
            <w:szCs w:val="24"/>
          </w:rPr>
          <w:t>www.ostu.ru/institutes/iev/arhiv/ref32.htm</w:t>
        </w:r>
      </w:hyperlink>
      <w:r w:rsidRPr="00981DB3">
        <w:rPr>
          <w:rFonts w:ascii="Arial" w:hAnsi="Arial" w:cs="Arial"/>
          <w:sz w:val="24"/>
          <w:szCs w:val="24"/>
        </w:rPr>
        <w:t>;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981DB3">
        <w:rPr>
          <w:rFonts w:ascii="Arial" w:hAnsi="Arial" w:cs="Arial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981DB3">
          <w:rPr>
            <w:rStyle w:val="ac"/>
            <w:rFonts w:ascii="Arial" w:hAnsi="Arial" w:cs="Arial"/>
            <w:bCs/>
            <w:sz w:val="24"/>
            <w:szCs w:val="24"/>
          </w:rPr>
          <w:t>http://www.it-n.ru/communities.aspx?cat_no=22924&amp;tmpl=com</w:t>
        </w:r>
      </w:hyperlink>
      <w:r w:rsidRPr="00981DB3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981DB3" w:rsidRDefault="00B76259" w:rsidP="00B76259">
      <w:pPr>
        <w:rPr>
          <w:rStyle w:val="b-serp-url"/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981DB3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981DB3">
          <w:rPr>
            <w:rStyle w:val="ac"/>
            <w:rFonts w:ascii="Arial" w:hAnsi="Arial" w:cs="Arial"/>
            <w:sz w:val="24"/>
            <w:szCs w:val="24"/>
          </w:rPr>
          <w:t>.know.su/link_8537_21.html</w:t>
        </w:r>
      </w:hyperlink>
      <w:r w:rsidRPr="00981DB3">
        <w:rPr>
          <w:rStyle w:val="b-serp-urlitem"/>
          <w:rFonts w:ascii="Arial" w:hAnsi="Arial" w:cs="Arial"/>
          <w:sz w:val="24"/>
          <w:szCs w:val="24"/>
        </w:rPr>
        <w:t xml:space="preserve">; </w:t>
      </w:r>
      <w:r w:rsidRPr="00981DB3">
        <w:rPr>
          <w:rStyle w:val="b-serp-url"/>
          <w:rFonts w:ascii="Arial" w:hAnsi="Arial" w:cs="Arial"/>
          <w:sz w:val="24"/>
          <w:szCs w:val="24"/>
        </w:rPr>
        <w:t xml:space="preserve"> </w:t>
      </w:r>
    </w:p>
    <w:p w:rsidR="00B76259" w:rsidRPr="00981DB3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981DB3">
        <w:rPr>
          <w:rFonts w:ascii="Arial" w:hAnsi="Arial" w:cs="Arial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981DB3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981DB3">
          <w:rPr>
            <w:rStyle w:val="ac"/>
            <w:rFonts w:ascii="Arial" w:hAnsi="Arial" w:cs="Arial"/>
            <w:sz w:val="24"/>
            <w:szCs w:val="24"/>
          </w:rPr>
          <w:t>.otherreferats.allbest.ru</w:t>
        </w:r>
      </w:hyperlink>
      <w:r w:rsidRPr="00981DB3">
        <w:rPr>
          <w:rFonts w:ascii="Arial" w:hAnsi="Arial" w:cs="Arial"/>
          <w:sz w:val="24"/>
          <w:szCs w:val="24"/>
        </w:rPr>
        <w:t>.  </w:t>
      </w:r>
    </w:p>
    <w:p w:rsidR="00B76259" w:rsidRPr="00981DB3" w:rsidRDefault="00B76259" w:rsidP="00B76259">
      <w:pPr>
        <w:rPr>
          <w:rFonts w:ascii="Arial" w:hAnsi="Arial" w:cs="Arial"/>
          <w:b/>
          <w:i/>
          <w:sz w:val="24"/>
          <w:szCs w:val="24"/>
        </w:rPr>
      </w:pPr>
    </w:p>
    <w:p w:rsidR="0059106C" w:rsidRPr="00981DB3" w:rsidRDefault="0059106C" w:rsidP="00B76259">
      <w:pPr>
        <w:rPr>
          <w:rFonts w:ascii="Arial" w:hAnsi="Arial" w:cs="Arial"/>
          <w:b/>
          <w:i/>
          <w:sz w:val="24"/>
          <w:szCs w:val="24"/>
        </w:rPr>
      </w:pPr>
    </w:p>
    <w:p w:rsidR="00C960D1" w:rsidRPr="00981DB3" w:rsidRDefault="00C960D1" w:rsidP="00B76259">
      <w:pPr>
        <w:jc w:val="center"/>
        <w:rPr>
          <w:rFonts w:ascii="Arial" w:hAnsi="Arial" w:cs="Arial"/>
          <w:b/>
          <w:sz w:val="24"/>
          <w:szCs w:val="24"/>
        </w:rPr>
      </w:pPr>
    </w:p>
    <w:p w:rsidR="00B76259" w:rsidRPr="00981DB3" w:rsidRDefault="00B76259" w:rsidP="00B76259">
      <w:pPr>
        <w:jc w:val="center"/>
        <w:rPr>
          <w:rFonts w:ascii="Arial" w:hAnsi="Arial" w:cs="Arial"/>
          <w:b/>
          <w:sz w:val="24"/>
          <w:szCs w:val="24"/>
        </w:rPr>
      </w:pPr>
      <w:r w:rsidRPr="00981DB3">
        <w:rPr>
          <w:rFonts w:ascii="Arial" w:hAnsi="Arial" w:cs="Arial"/>
          <w:b/>
          <w:sz w:val="24"/>
          <w:szCs w:val="24"/>
        </w:rPr>
        <w:lastRenderedPageBreak/>
        <w:t>КОНТРОЛЬ И ОЦЕНКА РЕЗУЛЬТАТОВ ОСВОЕНИЯ ПРОГРАММЫ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981DB3" w:rsidTr="008E144A">
        <w:trPr>
          <w:jc w:val="center"/>
        </w:trPr>
        <w:tc>
          <w:tcPr>
            <w:tcW w:w="5080" w:type="dxa"/>
            <w:vAlign w:val="center"/>
          </w:tcPr>
          <w:p w:rsidR="00B76259" w:rsidRPr="00981DB3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981DB3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981DB3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981DB3" w:rsidTr="008E144A">
        <w:trPr>
          <w:jc w:val="center"/>
        </w:trPr>
        <w:tc>
          <w:tcPr>
            <w:tcW w:w="5080" w:type="dxa"/>
          </w:tcPr>
          <w:p w:rsidR="00B76259" w:rsidRPr="00981DB3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981DB3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76259" w:rsidRPr="00981DB3" w:rsidTr="008E144A">
        <w:trPr>
          <w:trHeight w:val="6899"/>
          <w:jc w:val="center"/>
        </w:trPr>
        <w:tc>
          <w:tcPr>
            <w:tcW w:w="5080" w:type="dxa"/>
          </w:tcPr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Выполнять индивидуально подобранные комплексы </w:t>
            </w:r>
            <w:proofErr w:type="gramStart"/>
            <w:r w:rsidRPr="00981DB3">
              <w:rPr>
                <w:rFonts w:ascii="Arial" w:hAnsi="Arial" w:cs="Arial"/>
                <w:sz w:val="24"/>
                <w:szCs w:val="24"/>
              </w:rPr>
              <w:t>оздоровительной</w:t>
            </w:r>
            <w:proofErr w:type="gramEnd"/>
            <w:r w:rsidRPr="00981DB3">
              <w:rPr>
                <w:rFonts w:ascii="Arial" w:hAnsi="Arial" w:cs="Arial"/>
                <w:sz w:val="24"/>
                <w:szCs w:val="24"/>
              </w:rPr>
              <w:t xml:space="preserve"> адаптивной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(лечебной) физической композиции ритмической гимнастики, комплексы упражнений атлетической гимнастики;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- выполнять простейшие самомассажа и релаксации;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- проводить самоконтроль при занятиях физическими упражнениями;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- преодолевать искусственные естественные препятствия использованием разнообразных способов передвижения;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 xml:space="preserve">-  выполнять приемы защиты самообороны, страховки и </w:t>
            </w:r>
            <w:proofErr w:type="spellStart"/>
            <w:r w:rsidRPr="00981DB3">
              <w:rPr>
                <w:rFonts w:ascii="Arial" w:hAnsi="Arial" w:cs="Arial"/>
                <w:sz w:val="24"/>
                <w:szCs w:val="24"/>
              </w:rPr>
              <w:t>самостраховки</w:t>
            </w:r>
            <w:proofErr w:type="spellEnd"/>
            <w:r w:rsidRPr="00981DB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в коллективных формах физической культурой;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- выполнять контрольные нормативы, предусмотренные государственным стандартом по легкой атлетике, гимнастике,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1DB3">
              <w:rPr>
                <w:rFonts w:ascii="Arial" w:hAnsi="Arial" w:cs="Arial"/>
                <w:sz w:val="24"/>
                <w:szCs w:val="24"/>
              </w:rPr>
              <w:t>волейболу, баскетболу  и лыжам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860" w:type="dxa"/>
          </w:tcPr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981DB3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нормативов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981DB3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нормативов, наблюдение выполнения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981DB3" w:rsidTr="008E144A">
        <w:trPr>
          <w:trHeight w:val="375"/>
          <w:jc w:val="center"/>
        </w:trPr>
        <w:tc>
          <w:tcPr>
            <w:tcW w:w="5080" w:type="dxa"/>
          </w:tcPr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76259" w:rsidRPr="00981DB3" w:rsidTr="008E144A">
        <w:trPr>
          <w:trHeight w:val="3108"/>
          <w:jc w:val="center"/>
        </w:trPr>
        <w:tc>
          <w:tcPr>
            <w:tcW w:w="5080" w:type="dxa"/>
          </w:tcPr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- правила и способы планирования систем индивидуальных занятий физическими упражнениями различной целевой</w:t>
            </w:r>
          </w:p>
          <w:p w:rsidR="00B76259" w:rsidRPr="00981DB3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Pr="00981DB3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1DB3">
              <w:rPr>
                <w:rFonts w:ascii="Arial" w:hAnsi="Arial" w:cs="Arial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5C094B" w:rsidRPr="00981DB3" w:rsidRDefault="005C094B" w:rsidP="00345AE0">
      <w:pPr>
        <w:jc w:val="both"/>
        <w:rPr>
          <w:rFonts w:ascii="Arial" w:hAnsi="Arial" w:cs="Arial"/>
          <w:sz w:val="24"/>
          <w:szCs w:val="24"/>
        </w:rPr>
      </w:pPr>
    </w:p>
    <w:sectPr w:rsidR="005C094B" w:rsidRPr="00981DB3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0D5" w:rsidRDefault="006F50D5" w:rsidP="005C094B">
      <w:pPr>
        <w:spacing w:after="0" w:line="240" w:lineRule="auto"/>
      </w:pPr>
      <w:r>
        <w:separator/>
      </w:r>
    </w:p>
  </w:endnote>
  <w:endnote w:type="continuationSeparator" w:id="0">
    <w:p w:rsidR="006F50D5" w:rsidRDefault="006F50D5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0D5" w:rsidRDefault="006F50D5" w:rsidP="005C094B">
      <w:pPr>
        <w:spacing w:after="0" w:line="240" w:lineRule="auto"/>
      </w:pPr>
      <w:r>
        <w:separator/>
      </w:r>
    </w:p>
  </w:footnote>
  <w:footnote w:type="continuationSeparator" w:id="0">
    <w:p w:rsidR="006F50D5" w:rsidRDefault="006F50D5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DA9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10052"/>
    <w:rsid w:val="00010AE2"/>
    <w:rsid w:val="00020BB5"/>
    <w:rsid w:val="00025528"/>
    <w:rsid w:val="0002619D"/>
    <w:rsid w:val="00041330"/>
    <w:rsid w:val="0004202A"/>
    <w:rsid w:val="000440C5"/>
    <w:rsid w:val="00056616"/>
    <w:rsid w:val="00064B60"/>
    <w:rsid w:val="00070621"/>
    <w:rsid w:val="00085638"/>
    <w:rsid w:val="000A51F1"/>
    <w:rsid w:val="000C6ECA"/>
    <w:rsid w:val="000D606C"/>
    <w:rsid w:val="000E7F23"/>
    <w:rsid w:val="00126863"/>
    <w:rsid w:val="001270DD"/>
    <w:rsid w:val="00127251"/>
    <w:rsid w:val="001375D7"/>
    <w:rsid w:val="00152A37"/>
    <w:rsid w:val="00172C2F"/>
    <w:rsid w:val="001731A5"/>
    <w:rsid w:val="00180336"/>
    <w:rsid w:val="00183778"/>
    <w:rsid w:val="001A177C"/>
    <w:rsid w:val="001A1AD5"/>
    <w:rsid w:val="001A3D2F"/>
    <w:rsid w:val="001A4D77"/>
    <w:rsid w:val="001A5F50"/>
    <w:rsid w:val="001A6D91"/>
    <w:rsid w:val="001D74F2"/>
    <w:rsid w:val="001E3460"/>
    <w:rsid w:val="001F5628"/>
    <w:rsid w:val="002209FF"/>
    <w:rsid w:val="00227F77"/>
    <w:rsid w:val="00236A5C"/>
    <w:rsid w:val="00246254"/>
    <w:rsid w:val="00246EEF"/>
    <w:rsid w:val="00250AD5"/>
    <w:rsid w:val="00251017"/>
    <w:rsid w:val="0027262D"/>
    <w:rsid w:val="00281F92"/>
    <w:rsid w:val="00295742"/>
    <w:rsid w:val="002B16F4"/>
    <w:rsid w:val="002B5160"/>
    <w:rsid w:val="002C7D9E"/>
    <w:rsid w:val="002D0AF2"/>
    <w:rsid w:val="002F6059"/>
    <w:rsid w:val="003208E1"/>
    <w:rsid w:val="003254F4"/>
    <w:rsid w:val="0034334B"/>
    <w:rsid w:val="00345AE0"/>
    <w:rsid w:val="003518DC"/>
    <w:rsid w:val="00354C7C"/>
    <w:rsid w:val="00357E96"/>
    <w:rsid w:val="00364AE6"/>
    <w:rsid w:val="003B5C6A"/>
    <w:rsid w:val="003C6B46"/>
    <w:rsid w:val="004032BB"/>
    <w:rsid w:val="00412B6E"/>
    <w:rsid w:val="00440E2E"/>
    <w:rsid w:val="00441C65"/>
    <w:rsid w:val="004452E7"/>
    <w:rsid w:val="0046562B"/>
    <w:rsid w:val="004665CE"/>
    <w:rsid w:val="0048319E"/>
    <w:rsid w:val="004C187B"/>
    <w:rsid w:val="004C2261"/>
    <w:rsid w:val="004E3E24"/>
    <w:rsid w:val="00510E3A"/>
    <w:rsid w:val="00512D66"/>
    <w:rsid w:val="005474CE"/>
    <w:rsid w:val="005560C3"/>
    <w:rsid w:val="005725DA"/>
    <w:rsid w:val="005740C3"/>
    <w:rsid w:val="00577733"/>
    <w:rsid w:val="0059106C"/>
    <w:rsid w:val="005A1384"/>
    <w:rsid w:val="005C094B"/>
    <w:rsid w:val="005D6D37"/>
    <w:rsid w:val="005E1F10"/>
    <w:rsid w:val="00600780"/>
    <w:rsid w:val="00617AF3"/>
    <w:rsid w:val="00620CE1"/>
    <w:rsid w:val="0064773D"/>
    <w:rsid w:val="00655A8E"/>
    <w:rsid w:val="00680B0E"/>
    <w:rsid w:val="00685267"/>
    <w:rsid w:val="00687490"/>
    <w:rsid w:val="006A6AA8"/>
    <w:rsid w:val="006B4C12"/>
    <w:rsid w:val="006C1BB8"/>
    <w:rsid w:val="006D1FF4"/>
    <w:rsid w:val="006F50D5"/>
    <w:rsid w:val="007239A2"/>
    <w:rsid w:val="007257E1"/>
    <w:rsid w:val="007529E9"/>
    <w:rsid w:val="00777A28"/>
    <w:rsid w:val="0078192E"/>
    <w:rsid w:val="00790F8D"/>
    <w:rsid w:val="007A0765"/>
    <w:rsid w:val="007B71E6"/>
    <w:rsid w:val="007C43FD"/>
    <w:rsid w:val="007D3488"/>
    <w:rsid w:val="007D4348"/>
    <w:rsid w:val="007D6FAE"/>
    <w:rsid w:val="007E0506"/>
    <w:rsid w:val="007F02FF"/>
    <w:rsid w:val="007F4737"/>
    <w:rsid w:val="008163FE"/>
    <w:rsid w:val="0082183D"/>
    <w:rsid w:val="00827049"/>
    <w:rsid w:val="008273C9"/>
    <w:rsid w:val="00851AF5"/>
    <w:rsid w:val="00860DF5"/>
    <w:rsid w:val="008677CC"/>
    <w:rsid w:val="00884275"/>
    <w:rsid w:val="00886B1A"/>
    <w:rsid w:val="00887561"/>
    <w:rsid w:val="00894AC4"/>
    <w:rsid w:val="00896EE6"/>
    <w:rsid w:val="008B37D7"/>
    <w:rsid w:val="008E05DF"/>
    <w:rsid w:val="008E144A"/>
    <w:rsid w:val="008E360E"/>
    <w:rsid w:val="008F59E0"/>
    <w:rsid w:val="008F5E63"/>
    <w:rsid w:val="00904788"/>
    <w:rsid w:val="00923326"/>
    <w:rsid w:val="00945C28"/>
    <w:rsid w:val="00945CFD"/>
    <w:rsid w:val="009563C5"/>
    <w:rsid w:val="00967D20"/>
    <w:rsid w:val="00981DB3"/>
    <w:rsid w:val="009A4048"/>
    <w:rsid w:val="009B65D3"/>
    <w:rsid w:val="009D0992"/>
    <w:rsid w:val="009E3CDC"/>
    <w:rsid w:val="009E439E"/>
    <w:rsid w:val="009E4A69"/>
    <w:rsid w:val="009F482E"/>
    <w:rsid w:val="009F7F79"/>
    <w:rsid w:val="00A01573"/>
    <w:rsid w:val="00A203F8"/>
    <w:rsid w:val="00A53206"/>
    <w:rsid w:val="00A55A2F"/>
    <w:rsid w:val="00AA7025"/>
    <w:rsid w:val="00AB325D"/>
    <w:rsid w:val="00AC1F96"/>
    <w:rsid w:val="00AC4292"/>
    <w:rsid w:val="00AD41D8"/>
    <w:rsid w:val="00AE2E7C"/>
    <w:rsid w:val="00AE7B60"/>
    <w:rsid w:val="00B1163B"/>
    <w:rsid w:val="00B232BC"/>
    <w:rsid w:val="00B249BD"/>
    <w:rsid w:val="00B31AEF"/>
    <w:rsid w:val="00B5535E"/>
    <w:rsid w:val="00B76259"/>
    <w:rsid w:val="00B8437E"/>
    <w:rsid w:val="00B91742"/>
    <w:rsid w:val="00BA22F0"/>
    <w:rsid w:val="00BA5256"/>
    <w:rsid w:val="00BA54DF"/>
    <w:rsid w:val="00BA6E4E"/>
    <w:rsid w:val="00BB0656"/>
    <w:rsid w:val="00BB1030"/>
    <w:rsid w:val="00BB5C3C"/>
    <w:rsid w:val="00BB7021"/>
    <w:rsid w:val="00BC3A03"/>
    <w:rsid w:val="00BC4B1C"/>
    <w:rsid w:val="00C11A90"/>
    <w:rsid w:val="00C20275"/>
    <w:rsid w:val="00C47BF9"/>
    <w:rsid w:val="00C6335D"/>
    <w:rsid w:val="00C66A43"/>
    <w:rsid w:val="00C85978"/>
    <w:rsid w:val="00C934DA"/>
    <w:rsid w:val="00C94BED"/>
    <w:rsid w:val="00C960D1"/>
    <w:rsid w:val="00D05F3D"/>
    <w:rsid w:val="00D1177C"/>
    <w:rsid w:val="00D11EB4"/>
    <w:rsid w:val="00D35AC9"/>
    <w:rsid w:val="00D432EE"/>
    <w:rsid w:val="00D4370D"/>
    <w:rsid w:val="00D635CA"/>
    <w:rsid w:val="00D71389"/>
    <w:rsid w:val="00D718C6"/>
    <w:rsid w:val="00D8286E"/>
    <w:rsid w:val="00DA4848"/>
    <w:rsid w:val="00DA57CC"/>
    <w:rsid w:val="00DC4223"/>
    <w:rsid w:val="00DE21C8"/>
    <w:rsid w:val="00DE3C4A"/>
    <w:rsid w:val="00E01413"/>
    <w:rsid w:val="00E17B00"/>
    <w:rsid w:val="00E26436"/>
    <w:rsid w:val="00E52CBD"/>
    <w:rsid w:val="00EC41E1"/>
    <w:rsid w:val="00ED2BB8"/>
    <w:rsid w:val="00ED7AB4"/>
    <w:rsid w:val="00EE13BF"/>
    <w:rsid w:val="00EF0733"/>
    <w:rsid w:val="00F34DC3"/>
    <w:rsid w:val="00F4494E"/>
    <w:rsid w:val="00F679CF"/>
    <w:rsid w:val="00F8599B"/>
    <w:rsid w:val="00F95C3D"/>
    <w:rsid w:val="00F96454"/>
    <w:rsid w:val="00F97D7A"/>
    <w:rsid w:val="00FA0D0D"/>
    <w:rsid w:val="00FA4AD3"/>
    <w:rsid w:val="00FC0837"/>
    <w:rsid w:val="00FC3388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4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F81B9-F763-444D-8109-102AB749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37</Pages>
  <Words>6895</Words>
  <Characters>39306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134</cp:revision>
  <dcterms:created xsi:type="dcterms:W3CDTF">2020-05-21T06:48:00Z</dcterms:created>
  <dcterms:modified xsi:type="dcterms:W3CDTF">2025-10-18T09:24:00Z</dcterms:modified>
</cp:coreProperties>
</file>